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7F0B" w:rsidRPr="003F7F0B" w:rsidRDefault="003F7F0B" w:rsidP="003F7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F7F0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МУНИЦИПАЛЬНОЕ БЮДЖЕТНОЕ ОБЩЕОБРАЗОВАТЕЛЬНОЕ УЧРЕЖДЕНИЕ СРЕДНЯЯ ШКОЛА ОЧНОЙ, ОЧНО-ЗАОЧНОЙ, ЗАОЧНОЙ ФОРМ </w:t>
      </w:r>
      <w:proofErr w:type="gramStart"/>
      <w:r w:rsidRPr="003F7F0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ОБУЧЕНИЯ  №</w:t>
      </w:r>
      <w:proofErr w:type="gramEnd"/>
      <w:r w:rsidRPr="003F7F0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</w:p>
    <w:p w:rsidR="003F7F0B" w:rsidRPr="003F7F0B" w:rsidRDefault="003F7F0B" w:rsidP="003F7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F7F0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 ЛИПЕЦКА</w:t>
      </w:r>
    </w:p>
    <w:p w:rsidR="003F7F0B" w:rsidRPr="003F7F0B" w:rsidRDefault="003F7F0B" w:rsidP="003F7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F7F0B" w:rsidRPr="003F7F0B" w:rsidRDefault="003F7F0B" w:rsidP="003F7F0B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36"/>
          <w:szCs w:val="28"/>
          <w:lang w:val="ru-RU"/>
        </w:rPr>
      </w:pPr>
    </w:p>
    <w:p w:rsidR="003F7F0B" w:rsidRPr="003F7F0B" w:rsidRDefault="003F7F0B" w:rsidP="003F7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F7F0B" w:rsidRPr="003F7F0B" w:rsidRDefault="003F7F0B" w:rsidP="003F7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F7F0B" w:rsidRPr="003F7F0B" w:rsidRDefault="003F7F0B" w:rsidP="003F7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F7F0B" w:rsidRPr="003F7F0B" w:rsidRDefault="003F7F0B" w:rsidP="003F7F0B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lang w:val="ru-RU"/>
        </w:rPr>
      </w:pPr>
    </w:p>
    <w:p w:rsidR="003F7F0B" w:rsidRPr="003F7F0B" w:rsidRDefault="003F7F0B" w:rsidP="003F7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val="ru-RU"/>
        </w:rPr>
      </w:pPr>
      <w:r w:rsidRPr="003F7F0B">
        <w:rPr>
          <w:rFonts w:ascii="Times New Roman" w:eastAsia="Times New Roman" w:hAnsi="Times New Roman" w:cs="Times New Roman"/>
          <w:b/>
          <w:bCs/>
          <w:sz w:val="48"/>
          <w:szCs w:val="48"/>
          <w:lang w:val="ru-RU"/>
        </w:rPr>
        <w:t>Рабочая программа по географии</w:t>
      </w:r>
    </w:p>
    <w:p w:rsidR="003F7F0B" w:rsidRPr="003F7F0B" w:rsidRDefault="003F7F0B" w:rsidP="003F7F0B">
      <w:pPr>
        <w:keepNext/>
        <w:tabs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  <w:r w:rsidRPr="003F7F0B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  <w:t>для 5 классов</w:t>
      </w:r>
    </w:p>
    <w:p w:rsidR="003F7F0B" w:rsidRPr="003F7F0B" w:rsidRDefault="003F7F0B" w:rsidP="003F7F0B">
      <w:pPr>
        <w:keepNext/>
        <w:tabs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  <w:r w:rsidRPr="003F7F0B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  <w:t>очно-заочной формы обучения</w:t>
      </w:r>
    </w:p>
    <w:p w:rsidR="003F7F0B" w:rsidRPr="003F7F0B" w:rsidRDefault="003F7F0B" w:rsidP="003F7F0B">
      <w:pPr>
        <w:keepNext/>
        <w:tabs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3F7F0B" w:rsidRPr="003F7F0B" w:rsidRDefault="003F7F0B" w:rsidP="003F7F0B">
      <w:pPr>
        <w:keepNext/>
        <w:tabs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3F7F0B" w:rsidRPr="003F7F0B" w:rsidRDefault="003F7F0B" w:rsidP="003F7F0B">
      <w:pPr>
        <w:keepNext/>
        <w:tabs>
          <w:tab w:val="left" w:pos="1800"/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3F7F0B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Срок действия – три учебных года</w:t>
      </w:r>
    </w:p>
    <w:p w:rsidR="003F7F0B" w:rsidRPr="003F7F0B" w:rsidRDefault="003F7F0B" w:rsidP="003F7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3F7F0B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Начало </w:t>
      </w:r>
      <w:r w:rsidR="00A330E0">
        <w:rPr>
          <w:rFonts w:ascii="Times New Roman" w:eastAsia="Times New Roman" w:hAnsi="Times New Roman" w:cs="Times New Roman"/>
          <w:sz w:val="32"/>
          <w:szCs w:val="32"/>
          <w:lang w:val="ru-RU"/>
        </w:rPr>
        <w:t>действия 01 сентября 2024</w:t>
      </w:r>
      <w:r w:rsidRPr="003F7F0B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года</w:t>
      </w:r>
    </w:p>
    <w:p w:rsidR="003F7F0B" w:rsidRPr="003F7F0B" w:rsidRDefault="003F7F0B" w:rsidP="003F7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</w:p>
    <w:p w:rsidR="003F7F0B" w:rsidRPr="003F7F0B" w:rsidRDefault="003F7F0B" w:rsidP="003F7F0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/>
        </w:rPr>
      </w:pPr>
    </w:p>
    <w:p w:rsidR="003F7F0B" w:rsidRPr="003F7F0B" w:rsidRDefault="003F7F0B" w:rsidP="003F7F0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F7F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«Утверждаю»</w:t>
      </w:r>
    </w:p>
    <w:p w:rsidR="003F7F0B" w:rsidRPr="003F7F0B" w:rsidRDefault="003F7F0B" w:rsidP="003F7F0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F7F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директор МБОУ СШООЗЗ №1</w:t>
      </w:r>
    </w:p>
    <w:p w:rsidR="003F7F0B" w:rsidRPr="003F7F0B" w:rsidRDefault="003F7F0B" w:rsidP="003F7F0B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F7F0B" w:rsidRPr="003F7F0B" w:rsidRDefault="003F7F0B" w:rsidP="003F7F0B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F7F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_________         Е. Н. Бирюкова</w:t>
      </w:r>
      <w:r w:rsidRPr="003F7F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</w:p>
    <w:p w:rsidR="003F7F0B" w:rsidRPr="003F7F0B" w:rsidRDefault="003F7F0B" w:rsidP="003F7F0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F7F0B" w:rsidRPr="003F7F0B" w:rsidRDefault="003F7F0B" w:rsidP="003F7F0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F7F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приказ </w:t>
      </w:r>
      <w:proofErr w:type="gramStart"/>
      <w:r w:rsidRPr="003F7F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№ </w:t>
      </w:r>
      <w:r w:rsidR="00B62C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34</w:t>
      </w:r>
      <w:proofErr w:type="gramEnd"/>
      <w:r w:rsidR="00A330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F7F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</w:t>
      </w:r>
      <w:r w:rsidR="00B62C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29</w:t>
      </w:r>
      <w:r w:rsidR="00A330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.08.2024</w:t>
      </w:r>
      <w:r w:rsidRPr="003F7F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года</w:t>
      </w:r>
    </w:p>
    <w:p w:rsidR="003F7F0B" w:rsidRPr="003F7F0B" w:rsidRDefault="003F7F0B" w:rsidP="003F7F0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lang w:val="ru-RU" w:eastAsia="ru-RU"/>
        </w:rPr>
      </w:pPr>
    </w:p>
    <w:p w:rsidR="003F7F0B" w:rsidRPr="003F7F0B" w:rsidRDefault="003F7F0B" w:rsidP="003F7F0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F7F0B" w:rsidRPr="003F7F0B" w:rsidRDefault="003F7F0B" w:rsidP="003F7F0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F7F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Программу составил</w:t>
      </w:r>
    </w:p>
    <w:p w:rsidR="003F7F0B" w:rsidRPr="003F7F0B" w:rsidRDefault="003F7F0B" w:rsidP="003F7F0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F7F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 </w:t>
      </w:r>
      <w:proofErr w:type="gramStart"/>
      <w:r w:rsidRPr="003F7F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высшей  категории</w:t>
      </w:r>
      <w:proofErr w:type="gramEnd"/>
      <w:r w:rsidRPr="003F7F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В.А. Ленков </w:t>
      </w:r>
    </w:p>
    <w:p w:rsidR="003F7F0B" w:rsidRPr="003F7F0B" w:rsidRDefault="003F7F0B" w:rsidP="003F7F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F7F0B" w:rsidRPr="003F7F0B" w:rsidRDefault="003F7F0B" w:rsidP="003F7F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F7F0B" w:rsidRPr="003F7F0B" w:rsidRDefault="003F7F0B" w:rsidP="003F7F0B">
      <w:pPr>
        <w:rPr>
          <w:rFonts w:ascii="Calibri" w:eastAsia="Times New Roman" w:hAnsi="Calibri" w:cs="Times New Roman"/>
          <w:lang w:val="ru-RU"/>
        </w:rPr>
      </w:pPr>
    </w:p>
    <w:p w:rsidR="00640E67" w:rsidRPr="007441E2" w:rsidRDefault="00640E67">
      <w:pPr>
        <w:rPr>
          <w:lang w:val="ru-RU"/>
        </w:rPr>
        <w:sectPr w:rsidR="00640E67" w:rsidRPr="007441E2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640E67" w:rsidRPr="00F56A25" w:rsidRDefault="00640E67">
      <w:pPr>
        <w:autoSpaceDE w:val="0"/>
        <w:autoSpaceDN w:val="0"/>
        <w:spacing w:after="78" w:line="220" w:lineRule="exact"/>
        <w:rPr>
          <w:lang w:val="ru-RU"/>
        </w:rPr>
      </w:pPr>
    </w:p>
    <w:p w:rsidR="00822EE5" w:rsidRPr="00822EE5" w:rsidRDefault="00607B8A" w:rsidP="00822EE5">
      <w:pPr>
        <w:pStyle w:val="ae"/>
        <w:numPr>
          <w:ilvl w:val="0"/>
          <w:numId w:val="10"/>
        </w:numPr>
        <w:autoSpaceDE w:val="0"/>
        <w:autoSpaceDN w:val="0"/>
        <w:spacing w:after="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="008B6299" w:rsidRPr="00607B8A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УЧЕБНОГО ПРЕДМЕТА</w:t>
      </w:r>
    </w:p>
    <w:p w:rsidR="00822EE5" w:rsidRPr="00822EE5" w:rsidRDefault="00822EE5" w:rsidP="00822EE5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val="ru-RU" w:eastAsia="ru-RU"/>
        </w:rPr>
      </w:pPr>
    </w:p>
    <w:p w:rsidR="00822EE5" w:rsidRPr="00822EE5" w:rsidRDefault="00822EE5" w:rsidP="00822EE5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Раздел 1. Географическое изучение Земли</w:t>
      </w:r>
      <w:r w:rsidR="00961AA0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(16 ч)</w:t>
      </w:r>
    </w:p>
    <w:p w:rsidR="00822EE5" w:rsidRPr="00822EE5" w:rsidRDefault="00822EE5" w:rsidP="00822EE5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val="ru-RU" w:eastAsia="ru-RU"/>
        </w:rPr>
      </w:pP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Введение</w:t>
      </w: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 География — наука о планете Земля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Тема 1. История географических открытий 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Представления о мире в древности (Древний Китай, Древний Египет, Древняя Греция, Древний Рим). Путешествие </w:t>
      </w:r>
      <w:proofErr w:type="spellStart"/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Пифея</w:t>
      </w:r>
      <w:proofErr w:type="spellEnd"/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Географические открытия XVII—XIX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822EE5" w:rsidRPr="00822EE5" w:rsidRDefault="00822EE5" w:rsidP="00495858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Практическ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ая работа 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1</w:t>
      </w:r>
      <w:r w:rsidR="00495858">
        <w:rPr>
          <w:rFonts w:ascii="Calibri" w:eastAsia="Times New Roman" w:hAnsi="Calibri" w:cs="Times New Roman"/>
          <w:lang w:val="ru-RU" w:eastAsia="ru-RU"/>
        </w:rPr>
        <w:t xml:space="preserve"> </w:t>
      </w: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 Сравнение</w:t>
      </w:r>
      <w:proofErr w:type="gramEnd"/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карт Эратосфена, Птолемея и современных карт по предложенным учителем вопросам.</w:t>
      </w:r>
    </w:p>
    <w:p w:rsidR="00822EE5" w:rsidRPr="00822EE5" w:rsidRDefault="00822EE5" w:rsidP="00822EE5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val="ru-RU" w:eastAsia="ru-RU"/>
        </w:rPr>
      </w:pPr>
    </w:p>
    <w:p w:rsidR="00822EE5" w:rsidRPr="00822EE5" w:rsidRDefault="00822EE5" w:rsidP="00822EE5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Раздел 2. Изображения земной поверхности</w:t>
      </w:r>
      <w:r w:rsidR="00961AA0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(18ч)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Тема 1. Планы местности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Практические работы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1. Определение направлений и расстояний по плану местности.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2. Составление описания маршрута по плану местности.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Тема 2. Географические карты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822EE5" w:rsidRPr="00822EE5" w:rsidRDefault="00822EE5" w:rsidP="00495858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Практическ</w:t>
      </w:r>
      <w:r w:rsidR="00961AA0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ая </w:t>
      </w:r>
      <w:r w:rsidRPr="00822EE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работ</w:t>
      </w:r>
      <w:r w:rsidR="00961AA0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а №2.</w:t>
      </w:r>
      <w:r w:rsidR="00495858">
        <w:rPr>
          <w:rFonts w:ascii="Calibri" w:eastAsia="Times New Roman" w:hAnsi="Calibri" w:cs="Times New Roman"/>
          <w:lang w:val="ru-RU" w:eastAsia="ru-RU"/>
        </w:rPr>
        <w:t xml:space="preserve"> </w:t>
      </w: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Определение географических координат объектов и определение объектов по их географическим координатам.</w:t>
      </w:r>
    </w:p>
    <w:p w:rsidR="00822EE5" w:rsidRPr="00822EE5" w:rsidRDefault="00822EE5" w:rsidP="00822EE5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val="ru-RU" w:eastAsia="ru-RU"/>
        </w:rPr>
      </w:pPr>
    </w:p>
    <w:p w:rsidR="00822EE5" w:rsidRPr="00822EE5" w:rsidRDefault="00822EE5" w:rsidP="00822EE5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Раздел 3. Земля — планета Солнечной системы</w:t>
      </w:r>
      <w:r w:rsidR="00961AA0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(9ч)</w:t>
      </w:r>
    </w:p>
    <w:p w:rsidR="00822EE5" w:rsidRPr="00822EE5" w:rsidRDefault="00822EE5" w:rsidP="00822EE5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val="ru-RU" w:eastAsia="ru-RU"/>
        </w:rPr>
      </w:pP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Влияние Космоса на Землю и жизнь людей.</w:t>
      </w:r>
    </w:p>
    <w:p w:rsidR="00822EE5" w:rsidRPr="00822EE5" w:rsidRDefault="00822EE5" w:rsidP="00822EE5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val="ru-RU" w:eastAsia="ru-RU"/>
        </w:rPr>
      </w:pPr>
    </w:p>
    <w:p w:rsidR="00822EE5" w:rsidRPr="00822EE5" w:rsidRDefault="00822EE5" w:rsidP="00822EE5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Раздел 4. Оболочки Земли</w:t>
      </w:r>
      <w:r w:rsidR="00961AA0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(25ч)</w:t>
      </w:r>
    </w:p>
    <w:p w:rsidR="00822EE5" w:rsidRPr="00822EE5" w:rsidRDefault="00822EE5" w:rsidP="00822EE5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val="ru-RU" w:eastAsia="ru-RU"/>
        </w:rPr>
      </w:pP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Тема 1. Литосфера — каменная оболочка Земли </w:t>
      </w:r>
      <w:r w:rsidR="00961AA0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Литосфера — твёрдая оболочка Земли. Методы изучения земных глубин. Внутреннее строение Земли: ядро, мантия, земная </w:t>
      </w:r>
      <w:proofErr w:type="spellStart"/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кора</w:t>
      </w:r>
      <w:proofErr w:type="spellEnd"/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. Строение земной </w:t>
      </w:r>
      <w:proofErr w:type="spellStart"/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коры</w:t>
      </w:r>
      <w:proofErr w:type="spellEnd"/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: материковая и океаническая </w:t>
      </w:r>
      <w:proofErr w:type="spellStart"/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кора</w:t>
      </w:r>
      <w:proofErr w:type="spellEnd"/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. Вещества земной </w:t>
      </w:r>
      <w:proofErr w:type="spellStart"/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коры</w:t>
      </w:r>
      <w:proofErr w:type="spellEnd"/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: минералы и горные породы. Образование горных пород. Магматические, осадочные и метаморфические горные породы.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822EE5" w:rsidRPr="00822EE5" w:rsidRDefault="00822EE5" w:rsidP="00822EE5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val="ru-RU" w:eastAsia="ru-RU"/>
        </w:rPr>
      </w:pP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822EE5" w:rsidRPr="00822EE5" w:rsidRDefault="00822EE5" w:rsidP="00CB62D0">
      <w:pPr>
        <w:spacing w:after="0" w:line="264" w:lineRule="auto"/>
        <w:jc w:val="both"/>
        <w:rPr>
          <w:rFonts w:ascii="Calibri" w:eastAsia="Times New Roman" w:hAnsi="Calibri" w:cs="Times New Roman"/>
          <w:lang w:val="ru-RU" w:eastAsia="ru-RU"/>
        </w:rPr>
      </w:pPr>
      <w:bookmarkStart w:id="0" w:name="_GoBack"/>
      <w:bookmarkEnd w:id="0"/>
      <w:r w:rsidRPr="00822EE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Практическая работа</w:t>
      </w:r>
      <w:r w:rsidR="00961AA0">
        <w:rPr>
          <w:rFonts w:ascii="Calibri" w:eastAsia="Times New Roman" w:hAnsi="Calibri" w:cs="Times New Roman"/>
          <w:lang w:val="ru-RU" w:eastAsia="ru-RU"/>
        </w:rPr>
        <w:t xml:space="preserve"> </w:t>
      </w:r>
      <w:r w:rsidR="00961AA0" w:rsidRPr="00961AA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№</w:t>
      </w:r>
      <w:r w:rsidR="00961AA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3</w:t>
      </w:r>
      <w:r w:rsidR="00961AA0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. </w:t>
      </w:r>
      <w:r w:rsidRPr="00822EE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Описание горной системы или равнины по физической карте.</w:t>
      </w:r>
    </w:p>
    <w:p w:rsidR="00822EE5" w:rsidRPr="00CB62D0" w:rsidRDefault="00CB62D0" w:rsidP="00822EE5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8"/>
          <w:szCs w:val="28"/>
          <w:lang w:val="ru-RU" w:eastAsia="ru-RU"/>
        </w:rPr>
      </w:pPr>
      <w:r w:rsidRPr="00CB62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Практическая работа</w:t>
      </w:r>
      <w:r w:rsidRPr="00CB62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№4.</w:t>
      </w:r>
      <w:r w:rsidRPr="00CB62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«Анализ результатов фенологических наблюдений и наблюдений за погодой»</w:t>
      </w:r>
    </w:p>
    <w:p w:rsidR="00822EE5" w:rsidRPr="00822EE5" w:rsidRDefault="00822EE5" w:rsidP="00822EE5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val="ru-RU" w:eastAsia="ru-RU"/>
        </w:rPr>
      </w:pPr>
    </w:p>
    <w:p w:rsidR="003E3EC6" w:rsidRDefault="003E3EC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E3EC6" w:rsidRDefault="003E3EC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640E67" w:rsidRPr="00607B8A" w:rsidRDefault="00607B8A" w:rsidP="00607B8A">
      <w:pPr>
        <w:pStyle w:val="ae"/>
        <w:numPr>
          <w:ilvl w:val="0"/>
          <w:numId w:val="10"/>
        </w:numPr>
        <w:autoSpaceDE w:val="0"/>
        <w:autoSpaceDN w:val="0"/>
        <w:spacing w:after="0" w:line="230" w:lineRule="auto"/>
        <w:rPr>
          <w:lang w:val="ru-RU"/>
        </w:rPr>
      </w:pPr>
      <w:proofErr w:type="gramStart"/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ПЛАНИРУЕМЫЕ </w:t>
      </w:r>
      <w:r w:rsidR="008B6299" w:rsidRPr="00607B8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РЕЗУЛЬТАТЫ</w:t>
      </w:r>
      <w:proofErr w:type="gramEnd"/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ОСВОЕНИЯ УЧЕБНОГО ПРЕДМЕТА</w:t>
      </w:r>
      <w:r w:rsidR="003E3EC6" w:rsidRPr="00607B8A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</w:p>
    <w:p w:rsidR="00640E67" w:rsidRPr="00F56A25" w:rsidRDefault="008B6299">
      <w:pPr>
        <w:autoSpaceDE w:val="0"/>
        <w:autoSpaceDN w:val="0"/>
        <w:spacing w:before="346" w:after="0" w:line="230" w:lineRule="auto"/>
        <w:rPr>
          <w:lang w:val="ru-RU"/>
        </w:rPr>
      </w:pPr>
      <w:r w:rsidRPr="00F56A25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640E67" w:rsidRPr="00710FB0" w:rsidRDefault="008B6299">
      <w:pPr>
        <w:autoSpaceDE w:val="0"/>
        <w:autoSpaceDN w:val="0"/>
        <w:spacing w:before="166" w:after="0"/>
        <w:ind w:firstLine="180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640E67" w:rsidRPr="00710FB0" w:rsidRDefault="008B6299">
      <w:pPr>
        <w:autoSpaceDE w:val="0"/>
        <w:autoSpaceDN w:val="0"/>
        <w:spacing w:before="190" w:after="0" w:line="283" w:lineRule="auto"/>
        <w:ind w:firstLine="180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Патриотического воспитания</w:t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: осознание российской гражданской идентичности в 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640E67" w:rsidRPr="00710FB0" w:rsidRDefault="008B6299">
      <w:pPr>
        <w:autoSpaceDE w:val="0"/>
        <w:autoSpaceDN w:val="0"/>
        <w:spacing w:before="190" w:after="0" w:line="286" w:lineRule="auto"/>
        <w:ind w:right="288" w:firstLine="180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Гражданского воспитания:</w:t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</w:t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 xml:space="preserve">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волонтёрство</w:t>
      </w:r>
      <w:proofErr w:type="spellEnd"/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).</w:t>
      </w:r>
    </w:p>
    <w:p w:rsidR="00640E67" w:rsidRPr="00710FB0" w:rsidRDefault="008B6299">
      <w:pPr>
        <w:autoSpaceDE w:val="0"/>
        <w:autoSpaceDN w:val="0"/>
        <w:spacing w:before="190" w:after="0" w:line="281" w:lineRule="auto"/>
        <w:ind w:right="144" w:firstLine="180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Духовно-нравственного воспитания:</w:t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640E67" w:rsidRPr="00710FB0" w:rsidRDefault="008B6299">
      <w:pPr>
        <w:autoSpaceDE w:val="0"/>
        <w:autoSpaceDN w:val="0"/>
        <w:spacing w:before="192" w:after="0"/>
        <w:ind w:right="432" w:firstLine="180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Эстетического воспитания:</w:t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640E67" w:rsidRPr="00710FB0" w:rsidRDefault="008B6299">
      <w:pPr>
        <w:autoSpaceDE w:val="0"/>
        <w:autoSpaceDN w:val="0"/>
        <w:spacing w:before="190" w:after="0" w:line="286" w:lineRule="auto"/>
        <w:ind w:right="288" w:firstLine="180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Ценности научного познания</w:t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640E67" w:rsidRPr="00710FB0" w:rsidRDefault="008B6299" w:rsidP="00F56A25">
      <w:pPr>
        <w:autoSpaceDE w:val="0"/>
        <w:autoSpaceDN w:val="0"/>
        <w:spacing w:before="190" w:after="0" w:line="271" w:lineRule="auto"/>
        <w:ind w:firstLine="180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</w:t>
      </w:r>
      <w:r w:rsidR="00F56A25"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</w:t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>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640E67" w:rsidRPr="00710FB0" w:rsidRDefault="008B6299" w:rsidP="00F56A25">
      <w:pPr>
        <w:autoSpaceDE w:val="0"/>
        <w:autoSpaceDN w:val="0"/>
        <w:spacing w:before="190" w:after="0" w:line="286" w:lineRule="auto"/>
        <w:ind w:right="144" w:firstLine="180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Трудового воспитания: </w:t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640E67" w:rsidRPr="00710FB0" w:rsidRDefault="008B6299" w:rsidP="00F56A25">
      <w:pPr>
        <w:autoSpaceDE w:val="0"/>
        <w:autoSpaceDN w:val="0"/>
        <w:spacing w:before="190" w:after="0" w:line="281" w:lineRule="auto"/>
        <w:ind w:firstLine="180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Экологического воспитания:</w:t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640E67" w:rsidRPr="00710FB0" w:rsidRDefault="008B6299">
      <w:pPr>
        <w:autoSpaceDE w:val="0"/>
        <w:autoSpaceDN w:val="0"/>
        <w:spacing w:before="262" w:after="0" w:line="230" w:lineRule="auto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640E67" w:rsidRPr="00710FB0" w:rsidRDefault="008B6299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sz w:val="28"/>
          <w:szCs w:val="28"/>
          <w:lang w:val="ru-RU"/>
        </w:rPr>
      </w:pPr>
      <w:r w:rsidRPr="00710FB0">
        <w:rPr>
          <w:sz w:val="28"/>
          <w:szCs w:val="28"/>
          <w:lang w:val="ru-RU"/>
        </w:rPr>
        <w:tab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:rsidR="00640E67" w:rsidRPr="00710FB0" w:rsidRDefault="008B6299">
      <w:pPr>
        <w:autoSpaceDE w:val="0"/>
        <w:autoSpaceDN w:val="0"/>
        <w:spacing w:before="190" w:after="0" w:line="262" w:lineRule="auto"/>
        <w:ind w:left="180" w:right="3600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Овладению универсальными познавательными действиями: Базовые логические действия</w:t>
      </w:r>
    </w:p>
    <w:p w:rsidR="00640E67" w:rsidRPr="00710FB0" w:rsidRDefault="008B6299">
      <w:pPr>
        <w:autoSpaceDE w:val="0"/>
        <w:autoSpaceDN w:val="0"/>
        <w:spacing w:before="178" w:after="0" w:line="262" w:lineRule="auto"/>
        <w:ind w:left="420" w:right="144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Выявлять и характеризовать существенные признаки географических объектов, процессов и явлений;</w:t>
      </w:r>
    </w:p>
    <w:p w:rsidR="00640E67" w:rsidRPr="00710FB0" w:rsidRDefault="008B6299">
      <w:pPr>
        <w:autoSpaceDE w:val="0"/>
        <w:autoSpaceDN w:val="0"/>
        <w:spacing w:before="192" w:after="0" w:line="262" w:lineRule="auto"/>
        <w:ind w:left="420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640E67" w:rsidRPr="00710FB0" w:rsidRDefault="008B6299" w:rsidP="00F56A25">
      <w:pPr>
        <w:autoSpaceDE w:val="0"/>
        <w:autoSpaceDN w:val="0"/>
        <w:spacing w:before="192" w:after="0" w:line="262" w:lineRule="auto"/>
        <w:ind w:left="420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640E67" w:rsidRPr="00710FB0" w:rsidRDefault="008B6299" w:rsidP="00F56A25">
      <w:pPr>
        <w:autoSpaceDE w:val="0"/>
        <w:autoSpaceDN w:val="0"/>
        <w:spacing w:before="190" w:after="0" w:line="262" w:lineRule="auto"/>
        <w:ind w:left="420" w:right="720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выявлять дефициты географической информации, данных, необходимых для решения поставленной задачи;</w:t>
      </w:r>
    </w:p>
    <w:p w:rsidR="00640E67" w:rsidRPr="00710FB0" w:rsidRDefault="008B6299" w:rsidP="00F56A25">
      <w:pPr>
        <w:autoSpaceDE w:val="0"/>
        <w:autoSpaceDN w:val="0"/>
        <w:spacing w:before="190" w:after="0"/>
        <w:ind w:left="420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>—  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640E67" w:rsidRPr="00710FB0" w:rsidRDefault="008B6299" w:rsidP="00F56A25">
      <w:pPr>
        <w:autoSpaceDE w:val="0"/>
        <w:autoSpaceDN w:val="0"/>
        <w:spacing w:before="190" w:after="0" w:line="271" w:lineRule="auto"/>
        <w:ind w:left="420" w:right="576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40E67" w:rsidRPr="00710FB0" w:rsidRDefault="008B6299" w:rsidP="00F56A25">
      <w:pPr>
        <w:autoSpaceDE w:val="0"/>
        <w:autoSpaceDN w:val="0"/>
        <w:spacing w:before="178" w:after="0" w:line="230" w:lineRule="auto"/>
        <w:ind w:left="180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Базовые исследовательские действия</w:t>
      </w:r>
    </w:p>
    <w:p w:rsidR="00640E67" w:rsidRPr="00710FB0" w:rsidRDefault="00640E67" w:rsidP="00F56A25">
      <w:pPr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</w:pPr>
    </w:p>
    <w:p w:rsidR="00640E67" w:rsidRPr="00710FB0" w:rsidRDefault="008B6299" w:rsidP="00F56A25">
      <w:pPr>
        <w:autoSpaceDE w:val="0"/>
        <w:autoSpaceDN w:val="0"/>
        <w:spacing w:after="0" w:line="230" w:lineRule="auto"/>
        <w:ind w:left="240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Использовать географические вопросы как исследовательский инструмент познания;</w:t>
      </w:r>
    </w:p>
    <w:p w:rsidR="00640E67" w:rsidRPr="00710FB0" w:rsidRDefault="008B6299" w:rsidP="00F56A25">
      <w:pPr>
        <w:autoSpaceDE w:val="0"/>
        <w:autoSpaceDN w:val="0"/>
        <w:spacing w:before="190" w:after="0" w:line="262" w:lineRule="auto"/>
        <w:ind w:left="240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формулировать географические вопросы, фиксирующие разрыв между реальным и 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желательным состоянием ситуации, объекта, и самостоятельно устанавливать искомое и данное;</w:t>
      </w:r>
    </w:p>
    <w:p w:rsidR="00640E67" w:rsidRPr="00710FB0" w:rsidRDefault="008B6299" w:rsidP="00F56A25">
      <w:pPr>
        <w:autoSpaceDE w:val="0"/>
        <w:autoSpaceDN w:val="0"/>
        <w:spacing w:before="190" w:after="0" w:line="271" w:lineRule="auto"/>
        <w:ind w:left="240" w:right="432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640E67" w:rsidRPr="00710FB0" w:rsidRDefault="008B6299" w:rsidP="00F56A25">
      <w:pPr>
        <w:autoSpaceDE w:val="0"/>
        <w:autoSpaceDN w:val="0"/>
        <w:spacing w:before="190" w:after="0"/>
        <w:ind w:left="240" w:right="144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640E67" w:rsidRPr="00710FB0" w:rsidRDefault="008B6299" w:rsidP="00F56A25">
      <w:pPr>
        <w:autoSpaceDE w:val="0"/>
        <w:autoSpaceDN w:val="0"/>
        <w:spacing w:before="192" w:after="0" w:line="230" w:lineRule="auto"/>
        <w:ind w:left="240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оценивать достоверность информации, полученной в ходе </w:t>
      </w:r>
      <w:proofErr w:type="spellStart"/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гео</w:t>
      </w:r>
      <w:proofErr w:type="spellEnd"/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​графического исследования;</w:t>
      </w:r>
    </w:p>
    <w:p w:rsidR="00640E67" w:rsidRPr="00710FB0" w:rsidRDefault="008B6299" w:rsidP="00F56A25">
      <w:pPr>
        <w:autoSpaceDE w:val="0"/>
        <w:autoSpaceDN w:val="0"/>
        <w:spacing w:before="190" w:after="0" w:line="262" w:lineRule="auto"/>
        <w:ind w:left="240" w:right="288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640E67" w:rsidRPr="00710FB0" w:rsidRDefault="008B6299" w:rsidP="00F56A25">
      <w:pPr>
        <w:autoSpaceDE w:val="0"/>
        <w:autoSpaceDN w:val="0"/>
        <w:spacing w:before="190" w:after="0" w:line="271" w:lineRule="auto"/>
        <w:ind w:left="240" w:right="288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640E67" w:rsidRPr="00710FB0" w:rsidRDefault="008B6299" w:rsidP="00F56A25">
      <w:pPr>
        <w:autoSpaceDE w:val="0"/>
        <w:autoSpaceDN w:val="0"/>
        <w:spacing w:before="178" w:after="0" w:line="230" w:lineRule="auto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Работа с информацией</w:t>
      </w:r>
    </w:p>
    <w:p w:rsidR="00640E67" w:rsidRPr="00710FB0" w:rsidRDefault="008B6299" w:rsidP="00F56A25">
      <w:pPr>
        <w:autoSpaceDE w:val="0"/>
        <w:autoSpaceDN w:val="0"/>
        <w:spacing w:before="178" w:after="0" w:line="271" w:lineRule="auto"/>
        <w:ind w:left="240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640E67" w:rsidRPr="00710FB0" w:rsidRDefault="008B6299" w:rsidP="00F56A25">
      <w:pPr>
        <w:autoSpaceDE w:val="0"/>
        <w:autoSpaceDN w:val="0"/>
        <w:spacing w:before="190" w:after="0" w:line="262" w:lineRule="auto"/>
        <w:ind w:left="240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>—  выбирать, анализировать и интерпретировать географическую информацию различных видов и форм представления;</w:t>
      </w:r>
    </w:p>
    <w:p w:rsidR="00640E67" w:rsidRPr="00710FB0" w:rsidRDefault="008B6299" w:rsidP="00F56A25">
      <w:pPr>
        <w:autoSpaceDE w:val="0"/>
        <w:autoSpaceDN w:val="0"/>
        <w:spacing w:before="190" w:after="0" w:line="262" w:lineRule="auto"/>
        <w:ind w:left="240" w:right="432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640E67" w:rsidRPr="00710FB0" w:rsidRDefault="008B6299">
      <w:pPr>
        <w:autoSpaceDE w:val="0"/>
        <w:autoSpaceDN w:val="0"/>
        <w:spacing w:before="190" w:after="0" w:line="230" w:lineRule="auto"/>
        <w:ind w:left="240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самостоятельно выбирать оптимальную форму представления географической информации;</w:t>
      </w:r>
    </w:p>
    <w:p w:rsidR="00640E67" w:rsidRPr="00710FB0" w:rsidRDefault="008B6299" w:rsidP="00F56A25">
      <w:pPr>
        <w:autoSpaceDE w:val="0"/>
        <w:autoSpaceDN w:val="0"/>
        <w:spacing w:before="190" w:after="0" w:line="262" w:lineRule="auto"/>
        <w:ind w:left="240" w:right="144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оценивать надёжность географической информации по критериям, предложенным учителем или сформулированным самостоятельно;</w:t>
      </w:r>
    </w:p>
    <w:p w:rsidR="00640E67" w:rsidRPr="00710FB0" w:rsidRDefault="008B6299" w:rsidP="00F56A25">
      <w:pPr>
        <w:autoSpaceDE w:val="0"/>
        <w:autoSpaceDN w:val="0"/>
        <w:spacing w:before="192" w:after="0" w:line="230" w:lineRule="auto"/>
        <w:ind w:left="240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систематизировать географическую информацию в разных формах.</w:t>
      </w:r>
    </w:p>
    <w:p w:rsidR="00640E67" w:rsidRPr="00710FB0" w:rsidRDefault="008B6299" w:rsidP="00F56A25">
      <w:pPr>
        <w:autoSpaceDE w:val="0"/>
        <w:autoSpaceDN w:val="0"/>
        <w:spacing w:before="180" w:after="0" w:line="230" w:lineRule="auto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Овладению универсальными коммуникативными действиями:</w:t>
      </w:r>
    </w:p>
    <w:p w:rsidR="00640E67" w:rsidRPr="00710FB0" w:rsidRDefault="008B6299" w:rsidP="00F56A25">
      <w:pPr>
        <w:autoSpaceDE w:val="0"/>
        <w:autoSpaceDN w:val="0"/>
        <w:spacing w:before="190" w:after="0" w:line="230" w:lineRule="auto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Общение</w:t>
      </w:r>
    </w:p>
    <w:p w:rsidR="00640E67" w:rsidRPr="00710FB0" w:rsidRDefault="008B6299" w:rsidP="00F56A25">
      <w:pPr>
        <w:autoSpaceDE w:val="0"/>
        <w:autoSpaceDN w:val="0"/>
        <w:spacing w:before="178" w:after="0" w:line="262" w:lineRule="auto"/>
        <w:ind w:left="240" w:right="864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640E67" w:rsidRPr="00710FB0" w:rsidRDefault="008B6299" w:rsidP="00F56A25">
      <w:pPr>
        <w:autoSpaceDE w:val="0"/>
        <w:autoSpaceDN w:val="0"/>
        <w:spacing w:before="190" w:after="0" w:line="262" w:lineRule="auto"/>
        <w:ind w:left="240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40E67" w:rsidRPr="00710FB0" w:rsidRDefault="008B6299" w:rsidP="00F56A25">
      <w:pPr>
        <w:autoSpaceDE w:val="0"/>
        <w:autoSpaceDN w:val="0"/>
        <w:spacing w:before="190" w:after="0" w:line="262" w:lineRule="auto"/>
        <w:ind w:left="240" w:right="144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640E67" w:rsidRPr="00710FB0" w:rsidRDefault="008B6299">
      <w:pPr>
        <w:autoSpaceDE w:val="0"/>
        <w:autoSpaceDN w:val="0"/>
        <w:spacing w:before="190" w:after="0" w:line="230" w:lineRule="auto"/>
        <w:ind w:left="240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публично представлять результаты выполненного исследования или проекта.</w:t>
      </w:r>
    </w:p>
    <w:p w:rsidR="00640E67" w:rsidRPr="00710FB0" w:rsidRDefault="008B6299">
      <w:pPr>
        <w:autoSpaceDE w:val="0"/>
        <w:autoSpaceDN w:val="0"/>
        <w:spacing w:before="178" w:after="0" w:line="230" w:lineRule="auto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Совместная деятельность (сотрудничество)</w:t>
      </w:r>
    </w:p>
    <w:p w:rsidR="00640E67" w:rsidRPr="00710FB0" w:rsidRDefault="008B6299">
      <w:pPr>
        <w:autoSpaceDE w:val="0"/>
        <w:autoSpaceDN w:val="0"/>
        <w:spacing w:before="178" w:after="0" w:line="230" w:lineRule="auto"/>
        <w:ind w:left="240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принимать цель совместной деятельности при выполнении учебных географических</w:t>
      </w:r>
    </w:p>
    <w:p w:rsidR="00640E67" w:rsidRPr="00710FB0" w:rsidRDefault="00640E67">
      <w:pPr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</w:p>
    <w:p w:rsidR="00640E67" w:rsidRPr="00710FB0" w:rsidRDefault="008B6299">
      <w:pPr>
        <w:autoSpaceDE w:val="0"/>
        <w:autoSpaceDN w:val="0"/>
        <w:spacing w:after="0" w:line="262" w:lineRule="auto"/>
        <w:ind w:left="420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40E67" w:rsidRPr="00710FB0" w:rsidRDefault="008B6299">
      <w:pPr>
        <w:autoSpaceDE w:val="0"/>
        <w:autoSpaceDN w:val="0"/>
        <w:spacing w:before="190" w:after="0" w:line="281" w:lineRule="auto"/>
        <w:ind w:left="420" w:right="144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40E67" w:rsidRPr="00710FB0" w:rsidRDefault="008B6299">
      <w:pPr>
        <w:autoSpaceDE w:val="0"/>
        <w:autoSpaceDN w:val="0"/>
        <w:spacing w:before="190" w:after="0" w:line="271" w:lineRule="auto"/>
        <w:ind w:left="420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сравнивать результаты выполнения учебного географического проекта с исходной задачей и оценивать вклад каждого члена команды в достижение </w:t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 xml:space="preserve">результатов, разделять сферу 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ответственности.</w:t>
      </w:r>
    </w:p>
    <w:p w:rsidR="00640E67" w:rsidRPr="00710FB0" w:rsidRDefault="008B6299">
      <w:pPr>
        <w:autoSpaceDE w:val="0"/>
        <w:autoSpaceDN w:val="0"/>
        <w:spacing w:before="180" w:after="0" w:line="230" w:lineRule="auto"/>
        <w:ind w:left="180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Овладению универсальными учебными регулятивными действиями:</w:t>
      </w:r>
    </w:p>
    <w:p w:rsidR="00640E67" w:rsidRPr="00710FB0" w:rsidRDefault="008B6299">
      <w:pPr>
        <w:autoSpaceDE w:val="0"/>
        <w:autoSpaceDN w:val="0"/>
        <w:spacing w:before="190" w:after="0" w:line="230" w:lineRule="auto"/>
        <w:ind w:left="180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Самоорганизация</w:t>
      </w:r>
    </w:p>
    <w:p w:rsidR="00640E67" w:rsidRPr="00710FB0" w:rsidRDefault="008B6299" w:rsidP="00F56A25">
      <w:pPr>
        <w:autoSpaceDE w:val="0"/>
        <w:autoSpaceDN w:val="0"/>
        <w:spacing w:before="178" w:after="0" w:line="271" w:lineRule="auto"/>
        <w:ind w:left="420" w:right="288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640E67" w:rsidRPr="00710FB0" w:rsidRDefault="008B6299" w:rsidP="00F56A25">
      <w:pPr>
        <w:autoSpaceDE w:val="0"/>
        <w:autoSpaceDN w:val="0"/>
        <w:spacing w:before="190" w:after="0" w:line="271" w:lineRule="auto"/>
        <w:ind w:left="420" w:right="720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640E67" w:rsidRPr="00710FB0" w:rsidRDefault="008B6299" w:rsidP="00F56A25">
      <w:pPr>
        <w:autoSpaceDE w:val="0"/>
        <w:autoSpaceDN w:val="0"/>
        <w:spacing w:before="178" w:after="0" w:line="230" w:lineRule="auto"/>
        <w:ind w:left="180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Самоконтроль (рефлексия)</w:t>
      </w:r>
    </w:p>
    <w:p w:rsidR="00640E67" w:rsidRPr="00710FB0" w:rsidRDefault="008B6299" w:rsidP="00F56A25">
      <w:pPr>
        <w:autoSpaceDE w:val="0"/>
        <w:autoSpaceDN w:val="0"/>
        <w:spacing w:before="178" w:after="0" w:line="230" w:lineRule="auto"/>
        <w:ind w:left="420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владеть способами самоконтроля и рефлексии;</w:t>
      </w:r>
    </w:p>
    <w:p w:rsidR="00640E67" w:rsidRPr="00710FB0" w:rsidRDefault="008B6299" w:rsidP="00F56A25">
      <w:pPr>
        <w:autoSpaceDE w:val="0"/>
        <w:autoSpaceDN w:val="0"/>
        <w:spacing w:before="190" w:after="0" w:line="262" w:lineRule="auto"/>
        <w:ind w:left="420" w:right="288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объяснять причины достижения (недостижения) результатов деятельности, давать оценку приобретённому опыту;</w:t>
      </w:r>
    </w:p>
    <w:p w:rsidR="00640E67" w:rsidRPr="00710FB0" w:rsidRDefault="008B6299" w:rsidP="00F56A25">
      <w:pPr>
        <w:autoSpaceDE w:val="0"/>
        <w:autoSpaceDN w:val="0"/>
        <w:spacing w:before="190" w:after="0" w:line="262" w:lineRule="auto"/>
        <w:ind w:left="420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40E67" w:rsidRPr="00710FB0" w:rsidRDefault="008B6299" w:rsidP="00F56A25">
      <w:pPr>
        <w:autoSpaceDE w:val="0"/>
        <w:autoSpaceDN w:val="0"/>
        <w:spacing w:before="190" w:after="0" w:line="230" w:lineRule="auto"/>
        <w:ind w:left="420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оценивать соответствие результата цели и условиям</w:t>
      </w:r>
    </w:p>
    <w:p w:rsidR="00640E67" w:rsidRPr="00710FB0" w:rsidRDefault="008B6299">
      <w:pPr>
        <w:autoSpaceDE w:val="0"/>
        <w:autoSpaceDN w:val="0"/>
        <w:spacing w:before="178" w:after="0" w:line="230" w:lineRule="auto"/>
        <w:ind w:left="180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Принятие себя и других</w:t>
      </w:r>
    </w:p>
    <w:p w:rsidR="00640E67" w:rsidRPr="00710FB0" w:rsidRDefault="008B6299">
      <w:pPr>
        <w:autoSpaceDE w:val="0"/>
        <w:autoSpaceDN w:val="0"/>
        <w:spacing w:before="178" w:after="0" w:line="230" w:lineRule="auto"/>
        <w:ind w:left="420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осознанно относиться к другому человеку, его мнению;</w:t>
      </w:r>
    </w:p>
    <w:p w:rsidR="00640E67" w:rsidRPr="00710FB0" w:rsidRDefault="008B6299">
      <w:pPr>
        <w:autoSpaceDE w:val="0"/>
        <w:autoSpaceDN w:val="0"/>
        <w:spacing w:before="192" w:after="0" w:line="230" w:lineRule="auto"/>
        <w:ind w:left="420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признавать своё право на ошибку и такое же право другого.</w:t>
      </w:r>
    </w:p>
    <w:p w:rsidR="00640E67" w:rsidRPr="00710FB0" w:rsidRDefault="008B6299">
      <w:pPr>
        <w:autoSpaceDE w:val="0"/>
        <w:autoSpaceDN w:val="0"/>
        <w:spacing w:before="324" w:after="0" w:line="230" w:lineRule="auto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640E67" w:rsidRPr="00710FB0" w:rsidRDefault="008B6299" w:rsidP="00F56A25">
      <w:pPr>
        <w:autoSpaceDE w:val="0"/>
        <w:autoSpaceDN w:val="0"/>
        <w:spacing w:before="226" w:after="0" w:line="262" w:lineRule="auto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Приводить примеры географических объектов, процессов и явлений, изучаемых различными ветвями географической науки;</w:t>
      </w:r>
    </w:p>
    <w:p w:rsidR="00640E67" w:rsidRPr="00710FB0" w:rsidRDefault="008B6299" w:rsidP="00F56A25">
      <w:pPr>
        <w:autoSpaceDE w:val="0"/>
        <w:autoSpaceDN w:val="0"/>
        <w:spacing w:before="190" w:after="0" w:line="230" w:lineRule="auto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приводить примеры методов исследования, применяемых в географии;</w:t>
      </w:r>
    </w:p>
    <w:p w:rsidR="00640E67" w:rsidRPr="00710FB0" w:rsidRDefault="008B6299" w:rsidP="00F56A25">
      <w:pPr>
        <w:autoSpaceDE w:val="0"/>
        <w:autoSpaceDN w:val="0"/>
        <w:spacing w:before="190" w:after="0" w:line="271" w:lineRule="auto"/>
        <w:ind w:right="288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640E67" w:rsidRPr="00710FB0" w:rsidRDefault="008B6299" w:rsidP="00F56A25">
      <w:pPr>
        <w:autoSpaceDE w:val="0"/>
        <w:autoSpaceDN w:val="0"/>
        <w:spacing w:before="190" w:after="0" w:line="262" w:lineRule="auto"/>
        <w:ind w:right="1008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640E67" w:rsidRPr="00710FB0" w:rsidRDefault="008B6299" w:rsidP="00F56A25">
      <w:pPr>
        <w:autoSpaceDE w:val="0"/>
        <w:autoSpaceDN w:val="0"/>
        <w:spacing w:before="190" w:after="0" w:line="230" w:lineRule="auto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различать вклад великих путешественников в географическое изучение Земли;</w:t>
      </w:r>
    </w:p>
    <w:p w:rsidR="00640E67" w:rsidRPr="00710FB0" w:rsidRDefault="008B6299" w:rsidP="00F56A25">
      <w:pPr>
        <w:autoSpaceDE w:val="0"/>
        <w:autoSpaceDN w:val="0"/>
        <w:spacing w:before="190" w:after="0" w:line="230" w:lineRule="auto"/>
        <w:jc w:val="both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описывать и сравнивать маршруты их путешествий;</w:t>
      </w:r>
    </w:p>
    <w:p w:rsidR="00640E67" w:rsidRPr="00710FB0" w:rsidRDefault="00640E67" w:rsidP="00F56A25">
      <w:pPr>
        <w:jc w:val="both"/>
        <w:rPr>
          <w:sz w:val="28"/>
          <w:szCs w:val="28"/>
          <w:lang w:val="ru-RU"/>
        </w:rPr>
      </w:pPr>
    </w:p>
    <w:p w:rsidR="00640E67" w:rsidRPr="00710FB0" w:rsidRDefault="008B6299" w:rsidP="00F56A25">
      <w:pPr>
        <w:autoSpaceDE w:val="0"/>
        <w:autoSpaceDN w:val="0"/>
        <w:spacing w:after="0" w:line="348" w:lineRule="auto"/>
        <w:rPr>
          <w:sz w:val="28"/>
          <w:szCs w:val="28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находить в различных источниках информации (включая интернет-ресурсы) факты, 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позволяющие оценить вклад российских путешественников и исследователей в развитие знаний о Земле;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различать вклад великих путешественников в географическое изучение Земли;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описывать и сравнивать маршруты их путешествий;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находить в различных источниках информации (включая интернет-ресурсы) факты, 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позволяющие оценить вклад российских путешественников и исследователей в развитие знаний о Земле;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определять направления, расстояния по плану местности и по географическим картам, географические координаты по географическим картам;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задач;—  применять понятия «план местности», «географическая карта», «аэрофотоснимок»,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различать понятия «план местности» и «географическая карта», параллель» и «меридиан»;—   приводить примеры влияния Солнца на мир живой и неживой природы;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объяснять причины смены дня и ночи и времён года;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местности на основе анализа данных наблюдений; описывать внутреннее строение Земли;—   различать понятия «земная </w:t>
      </w:r>
      <w:proofErr w:type="spellStart"/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кора</w:t>
      </w:r>
      <w:proofErr w:type="spellEnd"/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»; «ядро», «мантия»; «минерал» и «горная порода»;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различать понятия «материковая» и «океаническая» земная </w:t>
      </w:r>
      <w:proofErr w:type="spellStart"/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кора</w:t>
      </w:r>
      <w:proofErr w:type="spellEnd"/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различать изученные минералы и горные породы, материковую и океаническую земную </w:t>
      </w:r>
      <w:proofErr w:type="spellStart"/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кору</w:t>
      </w:r>
      <w:proofErr w:type="spellEnd"/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;—  показывать на карте и обозначать на контурной </w:t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>карте материки и океаны, крупные формы рельефа Земли;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различать горы и равнины;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классифицировать формы рельефа суши по высоте и по внешнему облику;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называть причины землетрясений и вулканических извержений;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применять понятия «литосфера», «землетрясение», «вулкан», «литосферная плита»,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«эпицентр землетрясения» и «очаг землетрясения» для решения учебных и (или) практико-ориентированных задач;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применять понятия «эпицентр землетрясения» и «очаг землетрясения» для решения 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познавательных задач;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распознавать проявления в окружающем мире внутренних и внешних процессов </w:t>
      </w:r>
      <w:r w:rsidRPr="00710FB0">
        <w:rPr>
          <w:sz w:val="28"/>
          <w:szCs w:val="28"/>
          <w:lang w:val="ru-RU"/>
        </w:rPr>
        <w:br/>
      </w:r>
      <w:proofErr w:type="spellStart"/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рельефообразования</w:t>
      </w:r>
      <w:proofErr w:type="spellEnd"/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: вулканизма, землетрясений; физического, химического и биологического видов выветривания;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 классифицировать острова по происхождению;</w:t>
      </w:r>
    </w:p>
    <w:p w:rsidR="00640E67" w:rsidRPr="00CA55D5" w:rsidRDefault="008B6299">
      <w:pPr>
        <w:autoSpaceDE w:val="0"/>
        <w:autoSpaceDN w:val="0"/>
        <w:spacing w:after="0" w:line="331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приводить примеры опасных природных явлений в литосфере и средств их предупреждения;—  приводить примеры изменений в литосфере в результате деятельности человека на примере своей местности, России и мира;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приводить примеры действия внешних процессов </w:t>
      </w:r>
      <w:proofErr w:type="spellStart"/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рельефообразования</w:t>
      </w:r>
      <w:proofErr w:type="spellEnd"/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 наличия полезных ископаемых в своей местности;</w:t>
      </w:r>
      <w:r w:rsidRPr="00710FB0">
        <w:rPr>
          <w:sz w:val="28"/>
          <w:szCs w:val="28"/>
          <w:lang w:val="ru-RU"/>
        </w:rPr>
        <w:br/>
      </w:r>
      <w:r w:rsidRPr="00710F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представлять результаты фенологических наблюдений и наблюдений за </w:t>
      </w:r>
      <w:r w:rsidRPr="008454FF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погодой в различной форме (табличной, графической, географического описания)</w:t>
      </w:r>
      <w:r w:rsidRPr="008454FF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8F5916" w:rsidRDefault="008F5916" w:rsidP="008F591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18"/>
          <w:szCs w:val="18"/>
          <w:lang w:val="ru-RU"/>
        </w:rPr>
      </w:pPr>
    </w:p>
    <w:p w:rsidR="003F74D1" w:rsidRDefault="003F74D1" w:rsidP="008F591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18"/>
          <w:szCs w:val="18"/>
          <w:lang w:val="ru-RU"/>
        </w:rPr>
      </w:pPr>
    </w:p>
    <w:p w:rsidR="004A1FCB" w:rsidRPr="004A1FCB" w:rsidRDefault="004A1FCB" w:rsidP="004A1FCB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-RU" w:eastAsia="ru-RU" w:bidi="ru-RU"/>
        </w:rPr>
      </w:pPr>
      <w:r w:rsidRPr="004A1FCB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ru-RU" w:bidi="ru-RU"/>
        </w:rPr>
        <w:t>Примечание:</w:t>
      </w:r>
      <w:r w:rsidRPr="004A1FCB">
        <w:rPr>
          <w:rFonts w:ascii="Times New Roman" w:eastAsia="Arial Unicode MS" w:hAnsi="Times New Roman" w:cs="Times New Roman"/>
          <w:color w:val="000000"/>
          <w:sz w:val="28"/>
          <w:szCs w:val="28"/>
          <w:lang w:val="ru-RU" w:eastAsia="ru-RU" w:bidi="ru-RU"/>
        </w:rPr>
        <w:t xml:space="preserve"> в связи с отсутствием оборудования, все демонстрации, лабораторные работы проводятся посредством </w:t>
      </w:r>
      <w:proofErr w:type="spellStart"/>
      <w:r w:rsidRPr="004A1FCB">
        <w:rPr>
          <w:rFonts w:ascii="Times New Roman" w:eastAsia="Arial Unicode MS" w:hAnsi="Times New Roman" w:cs="Times New Roman"/>
          <w:color w:val="000000"/>
          <w:sz w:val="28"/>
          <w:szCs w:val="28"/>
          <w:lang w:val="ru-RU" w:eastAsia="ru-RU" w:bidi="ru-RU"/>
        </w:rPr>
        <w:t>видеоопытов</w:t>
      </w:r>
      <w:proofErr w:type="spellEnd"/>
      <w:r w:rsidRPr="004A1FCB">
        <w:rPr>
          <w:rFonts w:ascii="Times New Roman" w:eastAsia="Arial Unicode MS" w:hAnsi="Times New Roman" w:cs="Times New Roman"/>
          <w:color w:val="000000"/>
          <w:sz w:val="28"/>
          <w:szCs w:val="28"/>
          <w:lang w:val="ru-RU" w:eastAsia="ru-RU" w:bidi="ru-RU"/>
        </w:rPr>
        <w:t>, фильмов.</w:t>
      </w:r>
    </w:p>
    <w:p w:rsidR="004A1FCB" w:rsidRPr="004A1FCB" w:rsidRDefault="004A1FCB" w:rsidP="004A1FCB">
      <w:pPr>
        <w:spacing w:after="160" w:line="256" w:lineRule="auto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3F74D1" w:rsidRDefault="003F74D1" w:rsidP="008F591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18"/>
          <w:szCs w:val="18"/>
          <w:lang w:val="ru-RU"/>
        </w:rPr>
      </w:pPr>
    </w:p>
    <w:p w:rsidR="003F74D1" w:rsidRDefault="003F74D1" w:rsidP="008F591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18"/>
          <w:szCs w:val="18"/>
          <w:lang w:val="ru-RU"/>
        </w:rPr>
      </w:pPr>
    </w:p>
    <w:p w:rsidR="003F74D1" w:rsidRDefault="003F74D1" w:rsidP="008F591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18"/>
          <w:szCs w:val="18"/>
          <w:lang w:val="ru-RU"/>
        </w:rPr>
      </w:pPr>
    </w:p>
    <w:p w:rsidR="003F74D1" w:rsidRDefault="003F74D1" w:rsidP="008F591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18"/>
          <w:szCs w:val="18"/>
          <w:lang w:val="ru-RU"/>
        </w:rPr>
      </w:pPr>
    </w:p>
    <w:p w:rsidR="003F74D1" w:rsidRDefault="003F74D1" w:rsidP="008F591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18"/>
          <w:szCs w:val="18"/>
          <w:lang w:val="ru-RU"/>
        </w:rPr>
      </w:pPr>
    </w:p>
    <w:p w:rsidR="003F74D1" w:rsidRDefault="003F74D1" w:rsidP="008F591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18"/>
          <w:szCs w:val="18"/>
          <w:lang w:val="ru-RU"/>
        </w:rPr>
      </w:pPr>
    </w:p>
    <w:p w:rsidR="003F74D1" w:rsidRDefault="003F74D1" w:rsidP="008F591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18"/>
          <w:szCs w:val="18"/>
          <w:lang w:val="ru-RU"/>
        </w:rPr>
      </w:pPr>
    </w:p>
    <w:p w:rsidR="003F74D1" w:rsidRDefault="003F74D1" w:rsidP="008F591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18"/>
          <w:szCs w:val="18"/>
          <w:lang w:val="ru-RU"/>
        </w:rPr>
      </w:pPr>
    </w:p>
    <w:p w:rsidR="003F74D1" w:rsidRDefault="003F74D1" w:rsidP="008F591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18"/>
          <w:szCs w:val="18"/>
          <w:lang w:val="ru-RU"/>
        </w:rPr>
      </w:pPr>
    </w:p>
    <w:p w:rsidR="003F74D1" w:rsidRDefault="003F74D1" w:rsidP="008F591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18"/>
          <w:szCs w:val="18"/>
          <w:lang w:val="ru-RU"/>
        </w:rPr>
      </w:pPr>
    </w:p>
    <w:p w:rsidR="003F74D1" w:rsidRDefault="003F74D1" w:rsidP="008F591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18"/>
          <w:szCs w:val="18"/>
          <w:lang w:val="ru-RU"/>
        </w:rPr>
      </w:pPr>
    </w:p>
    <w:p w:rsidR="003F74D1" w:rsidRDefault="003F74D1" w:rsidP="008F591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18"/>
          <w:szCs w:val="18"/>
          <w:lang w:val="ru-RU"/>
        </w:rPr>
      </w:pPr>
    </w:p>
    <w:p w:rsidR="003F74D1" w:rsidRDefault="003F74D1" w:rsidP="008F591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18"/>
          <w:szCs w:val="18"/>
          <w:lang w:val="ru-RU"/>
        </w:rPr>
      </w:pPr>
    </w:p>
    <w:p w:rsidR="003F74D1" w:rsidRPr="00CA55D5" w:rsidRDefault="003F74D1" w:rsidP="008F591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w w:val="101"/>
          <w:sz w:val="18"/>
          <w:szCs w:val="18"/>
          <w:lang w:val="ru-RU"/>
        </w:rPr>
      </w:pPr>
    </w:p>
    <w:p w:rsidR="008F5916" w:rsidRPr="008F5916" w:rsidRDefault="008F5916" w:rsidP="008F591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  <w:lang w:val="ru-RU"/>
        </w:rPr>
      </w:pPr>
      <w:r w:rsidRPr="008F5916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>III</w:t>
      </w:r>
      <w:r w:rsidRPr="008F5916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  <w:lang w:val="ru-RU"/>
        </w:rPr>
        <w:t xml:space="preserve">.ТЕМАТИЧЕСКОЕ ПЛАНИРОВАНИЕ </w:t>
      </w:r>
    </w:p>
    <w:p w:rsidR="008F5916" w:rsidRPr="008F5916" w:rsidRDefault="008F5916" w:rsidP="008F5916">
      <w:pPr>
        <w:pStyle w:val="af"/>
        <w:ind w:right="-1"/>
        <w:rPr>
          <w:rFonts w:ascii="Times New Roman" w:hAnsi="Times New Roman" w:cs="Times New Roman"/>
          <w:sz w:val="28"/>
          <w:szCs w:val="28"/>
          <w:lang w:val="ru-RU"/>
        </w:rPr>
      </w:pPr>
      <w:r w:rsidRPr="008F5916">
        <w:rPr>
          <w:rFonts w:ascii="Times New Roman" w:hAnsi="Times New Roman" w:cs="Times New Roman"/>
          <w:sz w:val="28"/>
          <w:szCs w:val="28"/>
          <w:lang w:val="ru-RU"/>
        </w:rPr>
        <w:t xml:space="preserve"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8F5916">
        <w:rPr>
          <w:rFonts w:ascii="Times New Roman" w:hAnsi="Times New Roman" w:cs="Times New Roman"/>
          <w:b/>
          <w:sz w:val="28"/>
          <w:szCs w:val="28"/>
          <w:lang w:val="ru-RU"/>
        </w:rPr>
        <w:t>ценностных отношений</w:t>
      </w:r>
      <w:r w:rsidRPr="008F5916">
        <w:rPr>
          <w:rFonts w:ascii="Times New Roman" w:hAnsi="Times New Roman" w:cs="Times New Roman"/>
          <w:sz w:val="28"/>
          <w:szCs w:val="28"/>
          <w:lang w:val="ru-RU"/>
        </w:rPr>
        <w:t>, отраженных в программе воспитания (ПВ):</w:t>
      </w:r>
    </w:p>
    <w:p w:rsidR="008F5916" w:rsidRPr="008F5916" w:rsidRDefault="008F5916" w:rsidP="008F5916">
      <w:pPr>
        <w:pStyle w:val="af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916">
        <w:rPr>
          <w:rFonts w:ascii="Times New Roman" w:hAnsi="Times New Roman" w:cs="Times New Roman"/>
          <w:sz w:val="28"/>
          <w:szCs w:val="28"/>
        </w:rPr>
        <w:t>Гражданского</w:t>
      </w:r>
      <w:proofErr w:type="spellEnd"/>
      <w:r w:rsidRPr="008F5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916">
        <w:rPr>
          <w:rFonts w:ascii="Times New Roman" w:hAnsi="Times New Roman" w:cs="Times New Roman"/>
          <w:sz w:val="28"/>
          <w:szCs w:val="28"/>
        </w:rPr>
        <w:t>воспитания</w:t>
      </w:r>
      <w:proofErr w:type="spellEnd"/>
      <w:r w:rsidRPr="008F5916">
        <w:rPr>
          <w:rFonts w:ascii="Times New Roman" w:hAnsi="Times New Roman" w:cs="Times New Roman"/>
          <w:sz w:val="28"/>
          <w:szCs w:val="28"/>
        </w:rPr>
        <w:t>.</w:t>
      </w:r>
    </w:p>
    <w:p w:rsidR="008F5916" w:rsidRPr="008F5916" w:rsidRDefault="008F5916" w:rsidP="008F5916">
      <w:pPr>
        <w:pStyle w:val="af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916">
        <w:rPr>
          <w:rFonts w:ascii="Times New Roman" w:hAnsi="Times New Roman" w:cs="Times New Roman"/>
          <w:sz w:val="28"/>
          <w:szCs w:val="28"/>
        </w:rPr>
        <w:t>Патриотического</w:t>
      </w:r>
      <w:proofErr w:type="spellEnd"/>
      <w:r w:rsidRPr="008F5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916">
        <w:rPr>
          <w:rFonts w:ascii="Times New Roman" w:hAnsi="Times New Roman" w:cs="Times New Roman"/>
          <w:sz w:val="28"/>
          <w:szCs w:val="28"/>
        </w:rPr>
        <w:t>воспитания</w:t>
      </w:r>
      <w:proofErr w:type="spellEnd"/>
      <w:r w:rsidRPr="008F5916">
        <w:rPr>
          <w:rFonts w:ascii="Times New Roman" w:hAnsi="Times New Roman" w:cs="Times New Roman"/>
          <w:sz w:val="28"/>
          <w:szCs w:val="28"/>
        </w:rPr>
        <w:t>.</w:t>
      </w:r>
    </w:p>
    <w:p w:rsidR="008F5916" w:rsidRPr="008F5916" w:rsidRDefault="008F5916" w:rsidP="008F5916">
      <w:pPr>
        <w:pStyle w:val="af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916">
        <w:rPr>
          <w:rFonts w:ascii="Times New Roman" w:hAnsi="Times New Roman" w:cs="Times New Roman"/>
          <w:sz w:val="28"/>
          <w:szCs w:val="28"/>
        </w:rPr>
        <w:t>Духовно-нравственного</w:t>
      </w:r>
      <w:proofErr w:type="spellEnd"/>
      <w:r w:rsidRPr="008F5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916">
        <w:rPr>
          <w:rFonts w:ascii="Times New Roman" w:hAnsi="Times New Roman" w:cs="Times New Roman"/>
          <w:sz w:val="28"/>
          <w:szCs w:val="28"/>
        </w:rPr>
        <w:t>воспитания</w:t>
      </w:r>
      <w:proofErr w:type="spellEnd"/>
      <w:r w:rsidRPr="008F5916">
        <w:rPr>
          <w:rFonts w:ascii="Times New Roman" w:hAnsi="Times New Roman" w:cs="Times New Roman"/>
          <w:sz w:val="28"/>
          <w:szCs w:val="28"/>
        </w:rPr>
        <w:t>.</w:t>
      </w:r>
    </w:p>
    <w:p w:rsidR="008F5916" w:rsidRPr="008F5916" w:rsidRDefault="008F5916" w:rsidP="008F5916">
      <w:pPr>
        <w:pStyle w:val="af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916">
        <w:rPr>
          <w:rFonts w:ascii="Times New Roman" w:hAnsi="Times New Roman" w:cs="Times New Roman"/>
          <w:sz w:val="28"/>
          <w:szCs w:val="28"/>
        </w:rPr>
        <w:t>Эстетического</w:t>
      </w:r>
      <w:proofErr w:type="spellEnd"/>
      <w:r w:rsidRPr="008F5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916">
        <w:rPr>
          <w:rFonts w:ascii="Times New Roman" w:hAnsi="Times New Roman" w:cs="Times New Roman"/>
          <w:sz w:val="28"/>
          <w:szCs w:val="28"/>
        </w:rPr>
        <w:t>воспитания</w:t>
      </w:r>
      <w:proofErr w:type="spellEnd"/>
      <w:r w:rsidRPr="008F5916">
        <w:rPr>
          <w:rFonts w:ascii="Times New Roman" w:hAnsi="Times New Roman" w:cs="Times New Roman"/>
          <w:sz w:val="28"/>
          <w:szCs w:val="28"/>
        </w:rPr>
        <w:t>.</w:t>
      </w:r>
    </w:p>
    <w:p w:rsidR="008F5916" w:rsidRPr="008F5916" w:rsidRDefault="008F5916" w:rsidP="008F5916">
      <w:pPr>
        <w:pStyle w:val="af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916">
        <w:rPr>
          <w:rFonts w:ascii="Times New Roman" w:hAnsi="Times New Roman" w:cs="Times New Roman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благополучия.</w:t>
      </w:r>
    </w:p>
    <w:p w:rsidR="008F5916" w:rsidRPr="008F5916" w:rsidRDefault="008F5916" w:rsidP="008F5916">
      <w:pPr>
        <w:pStyle w:val="af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916">
        <w:rPr>
          <w:rFonts w:ascii="Times New Roman" w:hAnsi="Times New Roman" w:cs="Times New Roman"/>
          <w:sz w:val="28"/>
          <w:szCs w:val="28"/>
        </w:rPr>
        <w:t>Трудового</w:t>
      </w:r>
      <w:proofErr w:type="spellEnd"/>
      <w:r w:rsidRPr="008F5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916">
        <w:rPr>
          <w:rFonts w:ascii="Times New Roman" w:hAnsi="Times New Roman" w:cs="Times New Roman"/>
          <w:sz w:val="28"/>
          <w:szCs w:val="28"/>
        </w:rPr>
        <w:t>воспитания</w:t>
      </w:r>
      <w:proofErr w:type="spellEnd"/>
      <w:r w:rsidRPr="008F5916">
        <w:rPr>
          <w:rFonts w:ascii="Times New Roman" w:hAnsi="Times New Roman" w:cs="Times New Roman"/>
          <w:sz w:val="28"/>
          <w:szCs w:val="28"/>
        </w:rPr>
        <w:t>.</w:t>
      </w:r>
    </w:p>
    <w:p w:rsidR="008F5916" w:rsidRPr="008F5916" w:rsidRDefault="008F5916" w:rsidP="008F5916">
      <w:pPr>
        <w:pStyle w:val="af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916">
        <w:rPr>
          <w:rFonts w:ascii="Times New Roman" w:hAnsi="Times New Roman" w:cs="Times New Roman"/>
          <w:sz w:val="28"/>
          <w:szCs w:val="28"/>
        </w:rPr>
        <w:t>Экологического</w:t>
      </w:r>
      <w:proofErr w:type="spellEnd"/>
      <w:r w:rsidRPr="008F5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916">
        <w:rPr>
          <w:rFonts w:ascii="Times New Roman" w:hAnsi="Times New Roman" w:cs="Times New Roman"/>
          <w:sz w:val="28"/>
          <w:szCs w:val="28"/>
        </w:rPr>
        <w:t>воспитания</w:t>
      </w:r>
      <w:proofErr w:type="spellEnd"/>
      <w:r w:rsidRPr="008F5916">
        <w:rPr>
          <w:rFonts w:ascii="Times New Roman" w:hAnsi="Times New Roman" w:cs="Times New Roman"/>
          <w:sz w:val="28"/>
          <w:szCs w:val="28"/>
        </w:rPr>
        <w:t>.</w:t>
      </w:r>
    </w:p>
    <w:p w:rsidR="008F5916" w:rsidRPr="008F5916" w:rsidRDefault="008F5916" w:rsidP="008F5916">
      <w:pPr>
        <w:pStyle w:val="af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916">
        <w:rPr>
          <w:rFonts w:ascii="Times New Roman" w:hAnsi="Times New Roman" w:cs="Times New Roman"/>
          <w:sz w:val="28"/>
          <w:szCs w:val="28"/>
        </w:rPr>
        <w:t>Ценности</w:t>
      </w:r>
      <w:proofErr w:type="spellEnd"/>
      <w:r w:rsidRPr="008F5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916">
        <w:rPr>
          <w:rFonts w:ascii="Times New Roman" w:hAnsi="Times New Roman" w:cs="Times New Roman"/>
          <w:sz w:val="28"/>
          <w:szCs w:val="28"/>
        </w:rPr>
        <w:t>научного</w:t>
      </w:r>
      <w:proofErr w:type="spellEnd"/>
      <w:r w:rsidRPr="008F5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916">
        <w:rPr>
          <w:rFonts w:ascii="Times New Roman" w:hAnsi="Times New Roman" w:cs="Times New Roman"/>
          <w:sz w:val="28"/>
          <w:szCs w:val="28"/>
        </w:rPr>
        <w:t>познания</w:t>
      </w:r>
      <w:proofErr w:type="spellEnd"/>
      <w:r w:rsidRPr="008F5916">
        <w:rPr>
          <w:rFonts w:ascii="Times New Roman" w:hAnsi="Times New Roman" w:cs="Times New Roman"/>
          <w:sz w:val="28"/>
          <w:szCs w:val="28"/>
        </w:rPr>
        <w:t>.</w:t>
      </w:r>
    </w:p>
    <w:p w:rsidR="008F5916" w:rsidRPr="008F5916" w:rsidRDefault="008F5916" w:rsidP="008F5916">
      <w:pPr>
        <w:pStyle w:val="af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916">
        <w:rPr>
          <w:rFonts w:ascii="Times New Roman" w:hAnsi="Times New Roman" w:cs="Times New Roman"/>
          <w:sz w:val="28"/>
          <w:szCs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среды.</w:t>
      </w:r>
    </w:p>
    <w:p w:rsidR="008F5916" w:rsidRPr="008F5916" w:rsidRDefault="008F5916" w:rsidP="008F5916">
      <w:pPr>
        <w:pStyle w:val="af"/>
        <w:ind w:right="-1"/>
        <w:rPr>
          <w:rFonts w:ascii="Times New Roman" w:hAnsi="Times New Roman" w:cs="Times New Roman"/>
          <w:sz w:val="28"/>
          <w:szCs w:val="28"/>
          <w:lang w:val="ru-RU"/>
        </w:rPr>
      </w:pPr>
      <w:r w:rsidRPr="008F5916">
        <w:rPr>
          <w:rFonts w:ascii="Times New Roman" w:hAnsi="Times New Roman" w:cs="Times New Roman"/>
          <w:sz w:val="28"/>
          <w:szCs w:val="28"/>
          <w:lang w:val="ru-RU"/>
        </w:rPr>
        <w:t>Данные направления нашли отражение в тематическом планировании.</w:t>
      </w:r>
    </w:p>
    <w:p w:rsidR="008F5916" w:rsidRPr="008F5916" w:rsidRDefault="008F5916" w:rsidP="008F5916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</w:p>
    <w:p w:rsidR="008F5916" w:rsidRPr="008F5916" w:rsidRDefault="008F5916">
      <w:pPr>
        <w:autoSpaceDE w:val="0"/>
        <w:autoSpaceDN w:val="0"/>
        <w:spacing w:after="0" w:line="331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F5916" w:rsidRPr="008F5916" w:rsidRDefault="008F5916">
      <w:pPr>
        <w:autoSpaceDE w:val="0"/>
        <w:autoSpaceDN w:val="0"/>
        <w:spacing w:after="0" w:line="331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F5916" w:rsidRPr="008F5916" w:rsidRDefault="008F5916">
      <w:pPr>
        <w:autoSpaceDE w:val="0"/>
        <w:autoSpaceDN w:val="0"/>
        <w:spacing w:after="0" w:line="331" w:lineRule="auto"/>
        <w:rPr>
          <w:lang w:val="ru-RU"/>
        </w:rPr>
      </w:pPr>
    </w:p>
    <w:p w:rsidR="00640E67" w:rsidRPr="004F4281" w:rsidRDefault="00640E67">
      <w:pPr>
        <w:rPr>
          <w:highlight w:val="yellow"/>
          <w:lang w:val="ru-RU"/>
        </w:rPr>
        <w:sectPr w:rsidR="00640E67" w:rsidRPr="004F4281">
          <w:pgSz w:w="11900" w:h="16840"/>
          <w:pgMar w:top="328" w:right="830" w:bottom="1440" w:left="1086" w:header="720" w:footer="720" w:gutter="0"/>
          <w:cols w:space="720" w:equalWidth="0">
            <w:col w:w="9984" w:space="0"/>
          </w:cols>
          <w:docGrid w:linePitch="360"/>
        </w:sectPr>
      </w:pPr>
    </w:p>
    <w:p w:rsidR="008F5916" w:rsidRPr="008F5916" w:rsidRDefault="008F5916" w:rsidP="008F5916">
      <w:pPr>
        <w:autoSpaceDE w:val="0"/>
        <w:autoSpaceDN w:val="0"/>
        <w:spacing w:after="0" w:line="240" w:lineRule="auto"/>
        <w:rPr>
          <w:sz w:val="18"/>
          <w:szCs w:val="18"/>
          <w:lang w:val="ru-RU"/>
        </w:rPr>
      </w:pPr>
    </w:p>
    <w:tbl>
      <w:tblPr>
        <w:tblW w:w="8789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559"/>
        <w:gridCol w:w="1560"/>
        <w:gridCol w:w="1701"/>
      </w:tblGrid>
      <w:tr w:rsidR="00D45DB1" w:rsidRPr="00BF24E1" w:rsidTr="00D45DB1">
        <w:trPr>
          <w:trHeight w:hRule="exact" w:val="118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B1" w:rsidRPr="007A5D7A" w:rsidRDefault="00D45D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5D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п/ 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B1" w:rsidRPr="007A5D7A" w:rsidRDefault="00D45D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5D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раздел</w:t>
            </w:r>
            <w:r w:rsidR="007A5D7A" w:rsidRPr="007A5D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 и тем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B1" w:rsidRPr="007A5D7A" w:rsidRDefault="00D45D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5D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B1" w:rsidRPr="007A5D7A" w:rsidRDefault="00D45D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5D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направление из ПВ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5DB1" w:rsidRPr="007A5D7A" w:rsidRDefault="00D45D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5D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(</w:t>
            </w:r>
            <w:proofErr w:type="gramStart"/>
            <w:r w:rsidRPr="007A5D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цифровые )</w:t>
            </w:r>
            <w:proofErr w:type="gramEnd"/>
            <w:r w:rsidRPr="007A5D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образовательные ресурсы</w:t>
            </w:r>
          </w:p>
        </w:tc>
      </w:tr>
      <w:tr w:rsidR="007A5D7A" w:rsidRPr="00F75481" w:rsidTr="00D45DB1">
        <w:trPr>
          <w:trHeight w:hRule="exact" w:val="130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5D7A" w:rsidRPr="009B6439" w:rsidRDefault="007A5D7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w w:val="97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5D7A" w:rsidRPr="009B6439" w:rsidRDefault="007A5D7A" w:rsidP="007A5D7A">
            <w:pPr>
              <w:autoSpaceDE w:val="0"/>
              <w:autoSpaceDN w:val="0"/>
              <w:spacing w:before="76" w:after="0" w:line="233" w:lineRule="auto"/>
              <w:ind w:left="72"/>
              <w:rPr>
                <w:b/>
                <w:bCs/>
                <w:sz w:val="24"/>
                <w:szCs w:val="24"/>
                <w:lang w:val="ru-RU"/>
              </w:rPr>
            </w:pPr>
            <w:r w:rsidRPr="009B6439">
              <w:rPr>
                <w:rFonts w:ascii="Times New Roman" w:eastAsia="Times New Roman" w:hAnsi="Times New Roman"/>
                <w:b/>
                <w:bCs/>
                <w:color w:val="000000"/>
                <w:w w:val="97"/>
                <w:sz w:val="24"/>
                <w:szCs w:val="24"/>
                <w:lang w:val="ru-RU"/>
              </w:rPr>
              <w:t xml:space="preserve">Раздел </w:t>
            </w:r>
            <w:proofErr w:type="gramStart"/>
            <w:r w:rsidRPr="009B6439">
              <w:rPr>
                <w:rFonts w:ascii="Times New Roman" w:eastAsia="Times New Roman" w:hAnsi="Times New Roman"/>
                <w:b/>
                <w:bCs/>
                <w:color w:val="000000"/>
                <w:w w:val="97"/>
                <w:sz w:val="24"/>
                <w:szCs w:val="24"/>
                <w:lang w:val="ru-RU"/>
              </w:rPr>
              <w:t>1</w:t>
            </w:r>
            <w:r w:rsidR="009B6439">
              <w:rPr>
                <w:rFonts w:ascii="Times New Roman" w:eastAsia="Times New Roman" w:hAnsi="Times New Roman"/>
                <w:b/>
                <w:bCs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9B6439">
              <w:rPr>
                <w:rFonts w:ascii="Times New Roman" w:eastAsia="Times New Roman" w:hAnsi="Times New Roman"/>
                <w:b/>
                <w:bCs/>
                <w:color w:val="000000"/>
                <w:w w:val="97"/>
                <w:sz w:val="24"/>
                <w:szCs w:val="24"/>
                <w:lang w:val="ru-RU"/>
              </w:rPr>
              <w:t>Географическое</w:t>
            </w:r>
            <w:proofErr w:type="gramEnd"/>
            <w:r w:rsidRPr="009B6439">
              <w:rPr>
                <w:rFonts w:ascii="Times New Roman" w:eastAsia="Times New Roman" w:hAnsi="Times New Roman"/>
                <w:b/>
                <w:bCs/>
                <w:color w:val="000000"/>
                <w:w w:val="97"/>
                <w:sz w:val="24"/>
                <w:szCs w:val="24"/>
                <w:lang w:val="ru-RU"/>
              </w:rPr>
              <w:t xml:space="preserve"> изучение Земли</w:t>
            </w:r>
          </w:p>
          <w:p w:rsidR="007A5D7A" w:rsidRPr="009B6439" w:rsidRDefault="007A5D7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b/>
                <w:bCs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5D7A" w:rsidRPr="009B6439" w:rsidRDefault="007A5D7A">
            <w:pPr>
              <w:autoSpaceDE w:val="0"/>
              <w:autoSpaceDN w:val="0"/>
              <w:spacing w:before="76" w:after="0" w:line="245" w:lineRule="auto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439">
              <w:rPr>
                <w:b/>
                <w:bCs/>
                <w:sz w:val="18"/>
                <w:szCs w:val="18"/>
                <w:lang w:val="ru-RU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5D7A" w:rsidRPr="00BF24E1" w:rsidRDefault="007A5D7A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A5D7A" w:rsidRPr="00BF24E1" w:rsidRDefault="007A5D7A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</w:pPr>
          </w:p>
        </w:tc>
      </w:tr>
      <w:tr w:rsidR="00D45DB1" w:rsidRPr="00CB62D0" w:rsidTr="00D45DB1">
        <w:trPr>
          <w:trHeight w:hRule="exact" w:val="130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45DB1" w:rsidRPr="007A5D7A" w:rsidRDefault="00D45DB1">
            <w:pPr>
              <w:autoSpaceDE w:val="0"/>
              <w:autoSpaceDN w:val="0"/>
              <w:spacing w:before="76" w:after="0" w:line="233" w:lineRule="auto"/>
              <w:jc w:val="center"/>
              <w:rPr>
                <w:sz w:val="18"/>
                <w:szCs w:val="18"/>
                <w:lang w:val="ru-RU"/>
              </w:rPr>
            </w:pP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1.</w:t>
            </w:r>
            <w:r w:rsidR="007A5D7A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45DB1" w:rsidRPr="00BF24E1" w:rsidRDefault="007A5D7A" w:rsidP="007A5D7A">
            <w:pPr>
              <w:autoSpaceDE w:val="0"/>
              <w:autoSpaceDN w:val="0"/>
              <w:spacing w:before="76" w:after="0" w:line="233" w:lineRule="auto"/>
              <w:ind w:left="72"/>
              <w:rPr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Введение. География наука о планете Земля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45DB1" w:rsidRPr="00BF24E1" w:rsidRDefault="00D45DB1">
            <w:pPr>
              <w:autoSpaceDE w:val="0"/>
              <w:autoSpaceDN w:val="0"/>
              <w:spacing w:before="76" w:after="0" w:line="245" w:lineRule="auto"/>
              <w:jc w:val="center"/>
              <w:rPr>
                <w:sz w:val="18"/>
                <w:szCs w:val="18"/>
                <w:lang w:val="ru-RU"/>
              </w:rPr>
            </w:pPr>
            <w:r w:rsidRPr="00BF24E1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45DB1" w:rsidRPr="00BF24E1" w:rsidRDefault="00D45DB1">
            <w:pPr>
              <w:autoSpaceDE w:val="0"/>
              <w:autoSpaceDN w:val="0"/>
              <w:spacing w:before="76" w:after="0" w:line="252" w:lineRule="auto"/>
              <w:ind w:left="72"/>
              <w:rPr>
                <w:sz w:val="18"/>
                <w:szCs w:val="18"/>
                <w:lang w:val="ru-RU"/>
              </w:rPr>
            </w:pP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1,2,8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45DB1" w:rsidRPr="00BF24E1" w:rsidRDefault="00D45DB1">
            <w:pPr>
              <w:autoSpaceDE w:val="0"/>
              <w:autoSpaceDN w:val="0"/>
              <w:spacing w:before="76" w:after="0" w:line="245" w:lineRule="auto"/>
              <w:ind w:left="72"/>
              <w:rPr>
                <w:sz w:val="18"/>
                <w:szCs w:val="18"/>
                <w:lang w:val="ru-RU"/>
              </w:rPr>
            </w:pP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https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resh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edu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ru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/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subject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 xml:space="preserve">/4/ 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https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infourok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ru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/</w:t>
            </w:r>
          </w:p>
        </w:tc>
      </w:tr>
      <w:tr w:rsidR="007A5D7A" w:rsidRPr="00CB62D0" w:rsidTr="00D45DB1">
        <w:trPr>
          <w:trHeight w:hRule="exact" w:val="130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5D7A" w:rsidRPr="007A5D7A" w:rsidRDefault="007A5D7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1.2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5D7A" w:rsidRDefault="007A5D7A" w:rsidP="007A5D7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История географических открытий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5D7A" w:rsidRPr="00BF24E1" w:rsidRDefault="009B6439">
            <w:pPr>
              <w:autoSpaceDE w:val="0"/>
              <w:autoSpaceDN w:val="0"/>
              <w:spacing w:before="76" w:after="0" w:line="245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5D7A" w:rsidRPr="00BF24E1" w:rsidRDefault="009B6439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</w:pP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1,2,8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A5D7A" w:rsidRPr="009B6439" w:rsidRDefault="009B6439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</w:pPr>
            <w:r w:rsidRPr="004F428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https</w:t>
            </w:r>
            <w:r w:rsidRPr="00C8351C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proofErr w:type="spellStart"/>
            <w:r w:rsidRPr="004F428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resh</w:t>
            </w:r>
            <w:proofErr w:type="spellEnd"/>
            <w:r w:rsidRPr="00C8351C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4F428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edu</w:t>
            </w:r>
            <w:proofErr w:type="spellEnd"/>
            <w:r w:rsidRPr="00C8351C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4F428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ru</w:t>
            </w:r>
            <w:proofErr w:type="spellEnd"/>
            <w:r w:rsidRPr="00C8351C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/</w:t>
            </w:r>
            <w:r w:rsidRPr="004F428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subject</w:t>
            </w:r>
            <w:r w:rsidRPr="00C8351C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 xml:space="preserve">/4/ </w:t>
            </w:r>
            <w:r w:rsidRPr="004F428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https</w:t>
            </w:r>
            <w:r w:rsidRPr="00C8351C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proofErr w:type="spellStart"/>
            <w:r w:rsidRPr="004F428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infourok</w:t>
            </w:r>
            <w:proofErr w:type="spellEnd"/>
            <w:r w:rsidRPr="00C8351C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4F428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ru</w:t>
            </w:r>
            <w:proofErr w:type="spellEnd"/>
          </w:p>
        </w:tc>
      </w:tr>
      <w:tr w:rsidR="00D45DB1" w:rsidRPr="00F75481" w:rsidTr="00D45DB1">
        <w:trPr>
          <w:trHeight w:hRule="exact" w:val="188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45DB1" w:rsidRPr="00822EE5" w:rsidRDefault="00D45DB1">
            <w:pPr>
              <w:autoSpaceDE w:val="0"/>
              <w:autoSpaceDN w:val="0"/>
              <w:spacing w:before="76" w:after="0" w:line="233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45DB1" w:rsidRPr="009B6439" w:rsidRDefault="007A5D7A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B64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Раздел 2 </w:t>
            </w:r>
            <w:r w:rsidR="00814FA3" w:rsidRPr="009B64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Изображения земной поверхности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45DB1" w:rsidRPr="009B6439" w:rsidRDefault="00D45DB1">
            <w:pPr>
              <w:autoSpaceDE w:val="0"/>
              <w:autoSpaceDN w:val="0"/>
              <w:spacing w:before="76" w:after="0" w:line="245" w:lineRule="auto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439">
              <w:rPr>
                <w:b/>
                <w:bCs/>
                <w:sz w:val="18"/>
                <w:szCs w:val="18"/>
                <w:lang w:val="ru-RU"/>
              </w:rPr>
              <w:t>1</w:t>
            </w:r>
            <w:r w:rsidR="00814FA3" w:rsidRPr="009B6439">
              <w:rPr>
                <w:b/>
                <w:bCs/>
                <w:sz w:val="18"/>
                <w:szCs w:val="18"/>
                <w:lang w:val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45DB1" w:rsidRPr="00BF24E1" w:rsidRDefault="00D45DB1">
            <w:pPr>
              <w:autoSpaceDE w:val="0"/>
              <w:autoSpaceDN w:val="0"/>
              <w:spacing w:before="76" w:after="0" w:line="245" w:lineRule="auto"/>
              <w:ind w:left="72" w:right="288"/>
              <w:rPr>
                <w:sz w:val="18"/>
                <w:szCs w:val="18"/>
                <w:lang w:val="ru-RU"/>
              </w:rPr>
            </w:pPr>
            <w:r w:rsidRPr="00BF24E1">
              <w:rPr>
                <w:sz w:val="18"/>
                <w:szCs w:val="18"/>
                <w:lang w:val="ru-RU"/>
              </w:rPr>
              <w:t>1,2,7,8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45DB1" w:rsidRPr="00BF24E1" w:rsidRDefault="00D45DB1">
            <w:pPr>
              <w:autoSpaceDE w:val="0"/>
              <w:autoSpaceDN w:val="0"/>
              <w:spacing w:before="76" w:after="0" w:line="245" w:lineRule="auto"/>
              <w:ind w:left="72"/>
              <w:rPr>
                <w:sz w:val="18"/>
                <w:szCs w:val="18"/>
                <w:lang w:val="ru-RU"/>
              </w:rPr>
            </w:pPr>
          </w:p>
        </w:tc>
      </w:tr>
      <w:tr w:rsidR="009B6439" w:rsidRPr="00CB62D0" w:rsidTr="00D45DB1">
        <w:trPr>
          <w:trHeight w:hRule="exact" w:val="188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6439" w:rsidRPr="009B6439" w:rsidRDefault="009B643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2.1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6439" w:rsidRPr="007A5D7A" w:rsidRDefault="009B643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Планы местности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6439" w:rsidRPr="00BF24E1" w:rsidRDefault="009B6439">
            <w:pPr>
              <w:autoSpaceDE w:val="0"/>
              <w:autoSpaceDN w:val="0"/>
              <w:spacing w:before="76" w:after="0" w:line="245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6439" w:rsidRPr="00BF24E1" w:rsidRDefault="009B643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sz w:val="18"/>
                <w:szCs w:val="18"/>
                <w:lang w:val="ru-RU"/>
              </w:rPr>
            </w:pPr>
            <w:r w:rsidRPr="00BF24E1">
              <w:rPr>
                <w:sz w:val="18"/>
                <w:szCs w:val="18"/>
                <w:lang w:val="ru-RU"/>
              </w:rPr>
              <w:t>1,2,7,8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B6439" w:rsidRPr="009B6439" w:rsidRDefault="009B6439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</w:pP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https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resh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edu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ru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/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subject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 xml:space="preserve">/4/ 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https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infourok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ru</w:t>
            </w:r>
            <w:proofErr w:type="spellEnd"/>
          </w:p>
        </w:tc>
      </w:tr>
      <w:tr w:rsidR="009B6439" w:rsidRPr="00CB62D0" w:rsidTr="00D45DB1">
        <w:trPr>
          <w:trHeight w:hRule="exact" w:val="188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6439" w:rsidRPr="009B6439" w:rsidRDefault="009B643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2.2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6439" w:rsidRPr="009B6439" w:rsidRDefault="009B643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643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Географические карты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6439" w:rsidRPr="00BF24E1" w:rsidRDefault="009B6439">
            <w:pPr>
              <w:autoSpaceDE w:val="0"/>
              <w:autoSpaceDN w:val="0"/>
              <w:spacing w:before="76" w:after="0" w:line="245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6439" w:rsidRPr="00BF24E1" w:rsidRDefault="009B643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sz w:val="18"/>
                <w:szCs w:val="18"/>
                <w:lang w:val="ru-RU"/>
              </w:rPr>
            </w:pPr>
            <w:r w:rsidRPr="00BF24E1">
              <w:rPr>
                <w:sz w:val="18"/>
                <w:szCs w:val="18"/>
                <w:lang w:val="ru-RU"/>
              </w:rPr>
              <w:t>1,2,7,8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B6439" w:rsidRPr="009B6439" w:rsidRDefault="009B6439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</w:pP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https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resh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edu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ru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/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subject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 xml:space="preserve">/4/ 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https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infourok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ru</w:t>
            </w:r>
            <w:proofErr w:type="spellEnd"/>
          </w:p>
        </w:tc>
      </w:tr>
      <w:tr w:rsidR="00D45DB1" w:rsidRPr="00CB62D0" w:rsidTr="00D45DB1">
        <w:trPr>
          <w:trHeight w:hRule="exact" w:val="92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45DB1" w:rsidRPr="00BF24E1" w:rsidRDefault="00D45DB1">
            <w:pPr>
              <w:autoSpaceDE w:val="0"/>
              <w:autoSpaceDN w:val="0"/>
              <w:spacing w:before="76" w:after="0" w:line="233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45DB1" w:rsidRPr="009B6439" w:rsidRDefault="007A5D7A">
            <w:pPr>
              <w:autoSpaceDE w:val="0"/>
              <w:autoSpaceDN w:val="0"/>
              <w:spacing w:before="76" w:after="0" w:line="233" w:lineRule="auto"/>
              <w:ind w:left="72"/>
              <w:rPr>
                <w:b/>
                <w:bCs/>
                <w:sz w:val="24"/>
                <w:szCs w:val="24"/>
                <w:lang w:val="ru-RU"/>
              </w:rPr>
            </w:pPr>
            <w:r w:rsidRPr="009B64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3. Земля – планета солнечной системы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45DB1" w:rsidRPr="009B6439" w:rsidRDefault="00D45DB1">
            <w:pPr>
              <w:autoSpaceDE w:val="0"/>
              <w:autoSpaceDN w:val="0"/>
              <w:spacing w:before="76" w:after="0" w:line="245" w:lineRule="auto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439">
              <w:rPr>
                <w:b/>
                <w:bCs/>
                <w:sz w:val="18"/>
                <w:szCs w:val="18"/>
                <w:lang w:val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45DB1" w:rsidRPr="00BF24E1" w:rsidRDefault="00D45DB1">
            <w:pPr>
              <w:autoSpaceDE w:val="0"/>
              <w:autoSpaceDN w:val="0"/>
              <w:spacing w:before="76" w:after="0" w:line="250" w:lineRule="auto"/>
              <w:ind w:left="72"/>
              <w:rPr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45DB1" w:rsidRPr="00BF24E1" w:rsidRDefault="00D45DB1">
            <w:pPr>
              <w:autoSpaceDE w:val="0"/>
              <w:autoSpaceDN w:val="0"/>
              <w:spacing w:before="76" w:after="0" w:line="245" w:lineRule="auto"/>
              <w:ind w:left="72"/>
              <w:rPr>
                <w:sz w:val="18"/>
                <w:szCs w:val="18"/>
                <w:lang w:val="ru-RU"/>
              </w:rPr>
            </w:pP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https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resh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edu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ru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/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subject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 xml:space="preserve">/4/ 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https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infourok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ru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/</w:t>
            </w:r>
          </w:p>
        </w:tc>
      </w:tr>
      <w:tr w:rsidR="009B6439" w:rsidRPr="00CB62D0" w:rsidTr="00D45DB1">
        <w:trPr>
          <w:trHeight w:hRule="exact" w:val="92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6439" w:rsidRPr="00BF24E1" w:rsidRDefault="009B6439">
            <w:pPr>
              <w:autoSpaceDE w:val="0"/>
              <w:autoSpaceDN w:val="0"/>
              <w:spacing w:before="76" w:after="0" w:line="233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6439" w:rsidRPr="009B6439" w:rsidRDefault="009B643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4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Земля – планета солнечной системы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B6439" w:rsidRPr="00961AA0" w:rsidRDefault="009B6439">
            <w:pPr>
              <w:autoSpaceDE w:val="0"/>
              <w:autoSpaceDN w:val="0"/>
              <w:spacing w:before="76" w:after="0" w:line="245" w:lineRule="auto"/>
              <w:jc w:val="center"/>
              <w:rPr>
                <w:sz w:val="18"/>
                <w:szCs w:val="18"/>
                <w:lang w:val="ru-RU"/>
              </w:rPr>
            </w:pPr>
            <w:r w:rsidRPr="00961AA0">
              <w:rPr>
                <w:sz w:val="18"/>
                <w:szCs w:val="18"/>
                <w:lang w:val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6439" w:rsidRPr="00BF24E1" w:rsidRDefault="009B6439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</w:pP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1,2,4,8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B6439" w:rsidRPr="009B6439" w:rsidRDefault="009B6439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</w:pP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https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resh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edu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ru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/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subject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 xml:space="preserve">/4/ 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https</w:t>
            </w:r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infourok</w:t>
            </w:r>
            <w:proofErr w:type="spellEnd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BF24E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ru</w:t>
            </w:r>
            <w:proofErr w:type="spellEnd"/>
          </w:p>
        </w:tc>
      </w:tr>
      <w:tr w:rsidR="009B6439" w:rsidRPr="00F75481" w:rsidTr="00D45DB1">
        <w:trPr>
          <w:trHeight w:hRule="exact" w:val="246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6439" w:rsidRDefault="009B643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6439" w:rsidRPr="009B6439" w:rsidRDefault="009B643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B6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Раздел 4. Оболочки земли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6439" w:rsidRPr="00961AA0" w:rsidRDefault="00961AA0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961AA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6439" w:rsidRDefault="009B643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B6439" w:rsidRPr="004F4281" w:rsidRDefault="009B6439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</w:pPr>
          </w:p>
        </w:tc>
      </w:tr>
      <w:tr w:rsidR="00630115" w:rsidRPr="00CB62D0" w:rsidTr="00D45DB1">
        <w:trPr>
          <w:trHeight w:hRule="exact" w:val="246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30115" w:rsidRPr="00BF24E1" w:rsidRDefault="009B643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lastRenderedPageBreak/>
              <w:t>4.1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30115" w:rsidRPr="007A5D7A" w:rsidRDefault="009B643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Литосфера каменная оболочка Земли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30115" w:rsidRPr="00BF24E1" w:rsidRDefault="00961AA0">
            <w:pPr>
              <w:autoSpaceDE w:val="0"/>
              <w:autoSpaceDN w:val="0"/>
              <w:spacing w:before="76" w:after="0" w:line="245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30115" w:rsidRPr="00BF24E1" w:rsidRDefault="0063011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14,8,2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630115" w:rsidRPr="00630115" w:rsidRDefault="00630115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</w:pPr>
            <w:r w:rsidRPr="004F428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https</w:t>
            </w:r>
            <w:r w:rsidRPr="00C8351C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proofErr w:type="spellStart"/>
            <w:r w:rsidRPr="004F428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resh</w:t>
            </w:r>
            <w:proofErr w:type="spellEnd"/>
            <w:r w:rsidRPr="00C8351C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4F428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edu</w:t>
            </w:r>
            <w:proofErr w:type="spellEnd"/>
            <w:r w:rsidRPr="00C8351C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4F428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ru</w:t>
            </w:r>
            <w:proofErr w:type="spellEnd"/>
            <w:r w:rsidRPr="00C8351C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/</w:t>
            </w:r>
            <w:r w:rsidRPr="004F428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subject</w:t>
            </w:r>
            <w:r w:rsidRPr="00C8351C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 xml:space="preserve">/4/ </w:t>
            </w:r>
            <w:r w:rsidRPr="004F428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https</w:t>
            </w:r>
            <w:r w:rsidRPr="00C8351C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proofErr w:type="spellStart"/>
            <w:r w:rsidRPr="004F428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infourok</w:t>
            </w:r>
            <w:proofErr w:type="spellEnd"/>
            <w:r w:rsidRPr="00C8351C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proofErr w:type="spellStart"/>
            <w:r w:rsidRPr="004F4281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ru</w:t>
            </w:r>
            <w:proofErr w:type="spellEnd"/>
            <w:r w:rsidRPr="00C8351C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  <w:t>/</w:t>
            </w:r>
          </w:p>
        </w:tc>
      </w:tr>
      <w:tr w:rsidR="009B6439" w:rsidRPr="00CB62D0" w:rsidTr="00D45DB1">
        <w:trPr>
          <w:trHeight w:hRule="exact" w:val="246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6439" w:rsidRDefault="009B643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6439" w:rsidRPr="007A5D7A" w:rsidRDefault="009B643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6439" w:rsidRPr="00BF24E1" w:rsidRDefault="009B6439">
            <w:pPr>
              <w:autoSpaceDE w:val="0"/>
              <w:autoSpaceDN w:val="0"/>
              <w:spacing w:before="76" w:after="0" w:line="245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6439" w:rsidRDefault="009B643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B6439" w:rsidRPr="00822EE5" w:rsidRDefault="009B6439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ru-RU"/>
              </w:rPr>
            </w:pPr>
          </w:p>
        </w:tc>
      </w:tr>
    </w:tbl>
    <w:p w:rsidR="00640E67" w:rsidRPr="004941B7" w:rsidRDefault="00640E67">
      <w:pPr>
        <w:rPr>
          <w:sz w:val="18"/>
          <w:szCs w:val="18"/>
          <w:lang w:val="ru-RU"/>
        </w:rPr>
        <w:sectPr w:rsidR="00640E67" w:rsidRPr="004941B7" w:rsidSect="00D45DB1">
          <w:pgSz w:w="11900" w:h="16840"/>
          <w:pgMar w:top="640" w:right="634" w:bottom="666" w:left="282" w:header="720" w:footer="720" w:gutter="0"/>
          <w:cols w:space="720" w:equalWidth="0">
            <w:col w:w="15540" w:space="0"/>
          </w:cols>
          <w:docGrid w:linePitch="360"/>
        </w:sectPr>
      </w:pPr>
    </w:p>
    <w:p w:rsidR="00640E67" w:rsidRPr="004941B7" w:rsidRDefault="00640E67">
      <w:pPr>
        <w:autoSpaceDE w:val="0"/>
        <w:autoSpaceDN w:val="0"/>
        <w:spacing w:after="320" w:line="230" w:lineRule="auto"/>
        <w:rPr>
          <w:lang w:val="ru-RU"/>
        </w:rPr>
      </w:pPr>
    </w:p>
    <w:p w:rsidR="005208C7" w:rsidRPr="005208C7" w:rsidRDefault="005208C7" w:rsidP="00D45D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5208C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МУНИЦИПАЛЬНОЕ БЮДЖЕТНОЕ ОБЩЕОБРАЗОВАТЕЛЬНОЕ УЧРЕЖДЕНИЕ СРЕДНЯЯ ШКОЛА ОЧНОЙ, ОЧНО-ЗАОЧНОЙ, ЗАОЧНОЙ ФОРМ </w:t>
      </w:r>
      <w:proofErr w:type="gramStart"/>
      <w:r w:rsidRPr="005208C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ОБУЧЕНИЯ  №</w:t>
      </w:r>
      <w:proofErr w:type="gramEnd"/>
      <w:r w:rsidRPr="005208C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</w:t>
      </w:r>
    </w:p>
    <w:p w:rsidR="005208C7" w:rsidRPr="005208C7" w:rsidRDefault="005208C7" w:rsidP="005208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5208C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Г. ЛИПЕЦКА</w:t>
      </w:r>
    </w:p>
    <w:p w:rsidR="005208C7" w:rsidRPr="005208C7" w:rsidRDefault="005208C7" w:rsidP="005208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5208C7" w:rsidRPr="005208C7" w:rsidRDefault="005208C7" w:rsidP="005208C7">
      <w:pPr>
        <w:tabs>
          <w:tab w:val="left" w:pos="211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5208C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ab/>
      </w:r>
    </w:p>
    <w:p w:rsidR="005208C7" w:rsidRPr="005208C7" w:rsidRDefault="005208C7" w:rsidP="005208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5208C7" w:rsidRPr="005208C7" w:rsidRDefault="005208C7" w:rsidP="005208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5208C7" w:rsidRPr="005208C7" w:rsidRDefault="005208C7" w:rsidP="005208C7">
      <w:pPr>
        <w:jc w:val="center"/>
        <w:rPr>
          <w:rFonts w:ascii="Times New Roman" w:eastAsia="Times New Roman" w:hAnsi="Times New Roman" w:cs="Times New Roman"/>
          <w:b/>
          <w:sz w:val="48"/>
          <w:szCs w:val="48"/>
          <w:lang w:val="ru-RU"/>
        </w:rPr>
      </w:pPr>
    </w:p>
    <w:p w:rsidR="005208C7" w:rsidRPr="005208C7" w:rsidRDefault="005208C7" w:rsidP="005208C7">
      <w:pPr>
        <w:jc w:val="center"/>
        <w:rPr>
          <w:rFonts w:ascii="Times New Roman" w:eastAsia="Times New Roman" w:hAnsi="Times New Roman" w:cs="Times New Roman"/>
          <w:b/>
          <w:sz w:val="48"/>
          <w:szCs w:val="48"/>
          <w:lang w:val="ru-RU"/>
        </w:rPr>
      </w:pPr>
    </w:p>
    <w:p w:rsidR="005208C7" w:rsidRPr="005208C7" w:rsidRDefault="005208C7" w:rsidP="005208C7">
      <w:pPr>
        <w:jc w:val="center"/>
        <w:rPr>
          <w:rFonts w:ascii="Times New Roman" w:eastAsia="Times New Roman" w:hAnsi="Times New Roman" w:cs="Times New Roman"/>
          <w:b/>
          <w:sz w:val="44"/>
          <w:szCs w:val="44"/>
          <w:lang w:val="ru-RU"/>
        </w:rPr>
      </w:pPr>
      <w:r w:rsidRPr="005208C7">
        <w:rPr>
          <w:rFonts w:ascii="Times New Roman" w:eastAsia="Times New Roman" w:hAnsi="Times New Roman" w:cs="Times New Roman"/>
          <w:b/>
          <w:sz w:val="44"/>
          <w:szCs w:val="44"/>
          <w:lang w:val="ru-RU"/>
        </w:rPr>
        <w:t>КАЛЕНДАРНО-ТЕМАТИЧЕСКОЕ</w:t>
      </w:r>
    </w:p>
    <w:p w:rsidR="005208C7" w:rsidRPr="005208C7" w:rsidRDefault="005208C7" w:rsidP="005208C7">
      <w:pPr>
        <w:jc w:val="center"/>
        <w:rPr>
          <w:rFonts w:ascii="Times New Roman" w:eastAsia="Times New Roman" w:hAnsi="Times New Roman" w:cs="Times New Roman"/>
          <w:b/>
          <w:sz w:val="44"/>
          <w:szCs w:val="44"/>
          <w:lang w:val="ru-RU"/>
        </w:rPr>
      </w:pPr>
      <w:r w:rsidRPr="005208C7">
        <w:rPr>
          <w:rFonts w:ascii="Times New Roman" w:eastAsia="Times New Roman" w:hAnsi="Times New Roman" w:cs="Times New Roman"/>
          <w:b/>
          <w:sz w:val="44"/>
          <w:szCs w:val="44"/>
          <w:lang w:val="ru-RU"/>
        </w:rPr>
        <w:t>ПЛАНИРОВАНИЕ</w:t>
      </w:r>
    </w:p>
    <w:p w:rsidR="005208C7" w:rsidRPr="005208C7" w:rsidRDefault="005208C7" w:rsidP="005208C7">
      <w:pPr>
        <w:jc w:val="center"/>
        <w:rPr>
          <w:rFonts w:ascii="Times New Roman" w:eastAsia="Times New Roman" w:hAnsi="Times New Roman" w:cs="Times New Roman"/>
          <w:b/>
          <w:sz w:val="44"/>
          <w:szCs w:val="44"/>
          <w:lang w:val="ru-RU"/>
        </w:rPr>
      </w:pPr>
      <w:r w:rsidRPr="005208C7">
        <w:rPr>
          <w:rFonts w:ascii="Times New Roman" w:eastAsia="Times New Roman" w:hAnsi="Times New Roman" w:cs="Times New Roman"/>
          <w:b/>
          <w:sz w:val="44"/>
          <w:szCs w:val="44"/>
          <w:lang w:val="ru-RU"/>
        </w:rPr>
        <w:t>ПО</w:t>
      </w:r>
    </w:p>
    <w:p w:rsidR="005208C7" w:rsidRPr="005208C7" w:rsidRDefault="005208C7" w:rsidP="005208C7">
      <w:pPr>
        <w:jc w:val="center"/>
        <w:rPr>
          <w:rFonts w:ascii="Times New Roman" w:eastAsia="Times New Roman" w:hAnsi="Times New Roman" w:cs="Times New Roman"/>
          <w:b/>
          <w:sz w:val="44"/>
          <w:szCs w:val="44"/>
          <w:lang w:val="ru-RU"/>
        </w:rPr>
      </w:pPr>
      <w:r w:rsidRPr="005208C7">
        <w:rPr>
          <w:rFonts w:ascii="Times New Roman" w:eastAsia="Times New Roman" w:hAnsi="Times New Roman" w:cs="Times New Roman"/>
          <w:b/>
          <w:sz w:val="44"/>
          <w:szCs w:val="44"/>
          <w:lang w:val="ru-RU"/>
        </w:rPr>
        <w:t xml:space="preserve">ГЕОГРАФИИ </w:t>
      </w:r>
    </w:p>
    <w:p w:rsidR="005208C7" w:rsidRPr="005208C7" w:rsidRDefault="005208C7" w:rsidP="005208C7">
      <w:pPr>
        <w:jc w:val="center"/>
        <w:rPr>
          <w:rFonts w:ascii="Calibri" w:eastAsia="Times New Roman" w:hAnsi="Calibri" w:cs="Times New Roman"/>
          <w:sz w:val="44"/>
          <w:szCs w:val="44"/>
          <w:lang w:val="ru-RU"/>
        </w:rPr>
      </w:pPr>
      <w:r w:rsidRPr="005208C7">
        <w:rPr>
          <w:rFonts w:ascii="Times New Roman" w:eastAsia="Times New Roman" w:hAnsi="Times New Roman" w:cs="Times New Roman"/>
          <w:b/>
          <w:sz w:val="44"/>
          <w:szCs w:val="44"/>
          <w:lang w:val="ru-RU"/>
        </w:rPr>
        <w:t>5 класс</w:t>
      </w:r>
    </w:p>
    <w:p w:rsidR="005208C7" w:rsidRPr="005208C7" w:rsidRDefault="005208C7" w:rsidP="00CA55D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5208C7" w:rsidRPr="005208C7" w:rsidRDefault="005208C7" w:rsidP="00CA55D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5208C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«Утверждаю»</w:t>
      </w:r>
    </w:p>
    <w:p w:rsidR="005208C7" w:rsidRPr="005208C7" w:rsidRDefault="005208C7" w:rsidP="00CA55D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5208C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                                      директор МБОУ СШООЗЗ №1</w:t>
      </w:r>
    </w:p>
    <w:p w:rsidR="005208C7" w:rsidRPr="005208C7" w:rsidRDefault="005208C7" w:rsidP="00CA55D5">
      <w:pPr>
        <w:tabs>
          <w:tab w:val="left" w:pos="8025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5208C7" w:rsidRPr="005208C7" w:rsidRDefault="005208C7" w:rsidP="00CA55D5">
      <w:pPr>
        <w:tabs>
          <w:tab w:val="left" w:pos="8025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5208C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     _________         Е. Н. Бирюкова</w:t>
      </w:r>
      <w:r w:rsidRPr="005208C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ab/>
      </w:r>
    </w:p>
    <w:p w:rsidR="005208C7" w:rsidRPr="005208C7" w:rsidRDefault="005208C7" w:rsidP="00CA55D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5208C7" w:rsidRPr="005208C7" w:rsidRDefault="005208C7" w:rsidP="00CA55D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5208C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                                               </w:t>
      </w:r>
      <w:r w:rsidR="00CA55D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                             </w:t>
      </w:r>
      <w:proofErr w:type="gramStart"/>
      <w:r w:rsidR="00CA55D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п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риказ </w:t>
      </w:r>
      <w:r w:rsidRPr="005208C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№</w:t>
      </w:r>
      <w:proofErr w:type="gramEnd"/>
      <w:r w:rsidR="00A330E0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="006135D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34</w:t>
      </w:r>
      <w:r w:rsidR="00A330E0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</w:t>
      </w:r>
      <w:r w:rsidRPr="005208C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от </w:t>
      </w:r>
      <w:r w:rsidR="006135D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29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5208C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.08.202</w:t>
      </w:r>
      <w:r w:rsidR="00A330E0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4</w:t>
      </w:r>
      <w:r w:rsidRPr="005208C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                                                  </w:t>
      </w:r>
    </w:p>
    <w:p w:rsidR="005208C7" w:rsidRPr="005208C7" w:rsidRDefault="005208C7" w:rsidP="00CA55D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5208C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                                            </w:t>
      </w:r>
    </w:p>
    <w:p w:rsidR="005208C7" w:rsidRPr="005208C7" w:rsidRDefault="005208C7" w:rsidP="00CA55D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5208C7" w:rsidRPr="005208C7" w:rsidRDefault="005208C7" w:rsidP="00CA55D5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5208C7" w:rsidRPr="005208C7" w:rsidRDefault="005208C7" w:rsidP="00CA55D5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5208C7" w:rsidRPr="005208C7" w:rsidRDefault="005208C7" w:rsidP="00CA55D5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5208C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Учитель </w:t>
      </w:r>
      <w:proofErr w:type="gramStart"/>
      <w:r w:rsidRPr="005208C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высшей  категории</w:t>
      </w:r>
      <w:proofErr w:type="gramEnd"/>
      <w:r w:rsidRPr="005208C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</w:p>
    <w:p w:rsidR="005208C7" w:rsidRPr="005208C7" w:rsidRDefault="005208C7" w:rsidP="00CA55D5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sz w:val="40"/>
          <w:szCs w:val="40"/>
          <w:lang w:val="ru-RU" w:eastAsia="ru-RU"/>
        </w:rPr>
      </w:pPr>
      <w:r w:rsidRPr="005208C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В.А. Ленков </w:t>
      </w:r>
    </w:p>
    <w:p w:rsidR="005208C7" w:rsidRPr="005208C7" w:rsidRDefault="005208C7" w:rsidP="005208C7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5208C7" w:rsidRPr="005208C7" w:rsidRDefault="005208C7" w:rsidP="005208C7">
      <w:pPr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5208C7" w:rsidRPr="005208C7" w:rsidRDefault="005208C7" w:rsidP="005208C7">
      <w:pPr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D45DB1" w:rsidRDefault="00D45DB1">
      <w:pPr>
        <w:rPr>
          <w:rFonts w:ascii="Times New Roman" w:eastAsia="Times New Roman" w:hAnsi="Times New Roman" w:cs="Times New Roman"/>
          <w:b/>
          <w:sz w:val="36"/>
          <w:szCs w:val="36"/>
          <w:lang w:val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ru-RU"/>
        </w:rPr>
        <w:br w:type="page"/>
      </w:r>
    </w:p>
    <w:p w:rsidR="005208C7" w:rsidRPr="005208C7" w:rsidRDefault="005208C7" w:rsidP="005208C7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/>
        </w:rPr>
      </w:pPr>
      <w:r w:rsidRPr="005208C7">
        <w:rPr>
          <w:rFonts w:ascii="Times New Roman" w:eastAsia="Times New Roman" w:hAnsi="Times New Roman" w:cs="Times New Roman"/>
          <w:b/>
          <w:sz w:val="36"/>
          <w:szCs w:val="36"/>
          <w:lang w:val="ru-RU"/>
        </w:rPr>
        <w:lastRenderedPageBreak/>
        <w:t>География – 5 класс.</w:t>
      </w:r>
    </w:p>
    <w:p w:rsidR="005208C7" w:rsidRPr="005208C7" w:rsidRDefault="005208C7" w:rsidP="005208C7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08C7">
        <w:rPr>
          <w:rFonts w:ascii="Times New Roman" w:eastAsia="Times New Roman" w:hAnsi="Times New Roman" w:cs="Times New Roman"/>
          <w:sz w:val="28"/>
          <w:szCs w:val="28"/>
          <w:lang w:val="ru-RU"/>
        </w:rPr>
        <w:t>202</w:t>
      </w:r>
      <w:r w:rsidR="004A1FCB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5208C7">
        <w:rPr>
          <w:rFonts w:ascii="Times New Roman" w:eastAsia="Times New Roman" w:hAnsi="Times New Roman" w:cs="Times New Roman"/>
          <w:sz w:val="28"/>
          <w:szCs w:val="28"/>
          <w:lang w:val="ru-RU"/>
        </w:rPr>
        <w:t>-202</w:t>
      </w:r>
      <w:r w:rsidR="004A1FCB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5208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учебный год</w:t>
      </w:r>
    </w:p>
    <w:p w:rsidR="005208C7" w:rsidRPr="005208C7" w:rsidRDefault="005208C7" w:rsidP="005208C7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08C7">
        <w:rPr>
          <w:rFonts w:ascii="Times New Roman" w:eastAsia="Times New Roman" w:hAnsi="Times New Roman" w:cs="Times New Roman"/>
          <w:sz w:val="28"/>
          <w:szCs w:val="28"/>
          <w:lang w:val="ru-RU"/>
        </w:rPr>
        <w:t>5 «А» класс</w:t>
      </w:r>
    </w:p>
    <w:p w:rsidR="005208C7" w:rsidRPr="005208C7" w:rsidRDefault="005208C7" w:rsidP="005208C7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08C7">
        <w:rPr>
          <w:rFonts w:ascii="Times New Roman" w:eastAsia="Times New Roman" w:hAnsi="Times New Roman" w:cs="Times New Roman"/>
          <w:sz w:val="28"/>
          <w:szCs w:val="28"/>
          <w:lang w:val="ru-RU"/>
        </w:rPr>
        <w:t>учебник «География.5-</w:t>
      </w:r>
      <w:proofErr w:type="gramStart"/>
      <w:r w:rsidRPr="005208C7">
        <w:rPr>
          <w:rFonts w:ascii="Times New Roman" w:eastAsia="Times New Roman" w:hAnsi="Times New Roman" w:cs="Times New Roman"/>
          <w:sz w:val="28"/>
          <w:szCs w:val="28"/>
          <w:lang w:val="ru-RU"/>
        </w:rPr>
        <w:t>6  классы</w:t>
      </w:r>
      <w:proofErr w:type="gramEnd"/>
      <w:r w:rsidRPr="005208C7">
        <w:rPr>
          <w:rFonts w:ascii="Times New Roman" w:eastAsia="Times New Roman" w:hAnsi="Times New Roman" w:cs="Times New Roman"/>
          <w:sz w:val="28"/>
          <w:szCs w:val="28"/>
          <w:lang w:val="ru-RU"/>
        </w:rPr>
        <w:t>» : авторы: А.И. Алексеев В.В. Николина– М.: Просвещение, 20</w:t>
      </w:r>
      <w:r w:rsidR="00B765D9">
        <w:rPr>
          <w:rFonts w:ascii="Times New Roman" w:eastAsia="Times New Roman" w:hAnsi="Times New Roman" w:cs="Times New Roman"/>
          <w:sz w:val="28"/>
          <w:szCs w:val="28"/>
          <w:lang w:val="ru-RU"/>
        </w:rPr>
        <w:t>24</w:t>
      </w:r>
      <w:r w:rsidRPr="005208C7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5208C7" w:rsidRPr="005208C7" w:rsidRDefault="005208C7" w:rsidP="005208C7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08C7">
        <w:rPr>
          <w:rFonts w:ascii="Times New Roman" w:eastAsia="Times New Roman" w:hAnsi="Times New Roman" w:cs="Times New Roman"/>
          <w:sz w:val="28"/>
          <w:szCs w:val="28"/>
          <w:lang w:val="ru-RU"/>
        </w:rPr>
        <w:t>(2 часа в неделю, 68 часов в год)</w:t>
      </w:r>
    </w:p>
    <w:p w:rsidR="005208C7" w:rsidRPr="005208C7" w:rsidRDefault="005208C7" w:rsidP="005208C7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08C7">
        <w:rPr>
          <w:rFonts w:ascii="Times New Roman" w:eastAsia="Times New Roman" w:hAnsi="Times New Roman" w:cs="Times New Roman"/>
          <w:sz w:val="28"/>
          <w:szCs w:val="28"/>
          <w:lang w:val="ru-RU"/>
        </w:rPr>
        <w:t>1 п/г – 16 недель – 32 групповые консультации (урока)</w:t>
      </w:r>
    </w:p>
    <w:p w:rsidR="005208C7" w:rsidRPr="005208C7" w:rsidRDefault="005208C7" w:rsidP="005208C7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08C7">
        <w:rPr>
          <w:rFonts w:ascii="Times New Roman" w:eastAsia="Times New Roman" w:hAnsi="Times New Roman" w:cs="Times New Roman"/>
          <w:sz w:val="28"/>
          <w:szCs w:val="28"/>
          <w:lang w:val="ru-RU"/>
        </w:rPr>
        <w:t>2 п/г – 18 недель – 36 групповых консультаций (уроков)</w:t>
      </w:r>
    </w:p>
    <w:p w:rsidR="005208C7" w:rsidRPr="005208C7" w:rsidRDefault="005208C7" w:rsidP="005208C7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208C7" w:rsidRPr="005208C7" w:rsidRDefault="005208C7" w:rsidP="005208C7">
      <w:pPr>
        <w:rPr>
          <w:rFonts w:ascii="Calibri" w:eastAsia="Times New Roman" w:hAnsi="Calibri" w:cs="Times New Roman"/>
          <w:lang w:val="ru-RU"/>
        </w:rPr>
      </w:pPr>
    </w:p>
    <w:p w:rsidR="005208C7" w:rsidRPr="005208C7" w:rsidRDefault="005208C7" w:rsidP="005208C7">
      <w:pPr>
        <w:rPr>
          <w:rFonts w:ascii="Calibri" w:eastAsia="Times New Roman" w:hAnsi="Calibri" w:cs="Times New Roman"/>
          <w:lang w:val="ru-RU"/>
        </w:rPr>
      </w:pPr>
    </w:p>
    <w:p w:rsidR="005208C7" w:rsidRPr="005208C7" w:rsidRDefault="005208C7" w:rsidP="005208C7">
      <w:pPr>
        <w:rPr>
          <w:rFonts w:ascii="Calibri" w:eastAsia="Times New Roman" w:hAnsi="Calibri" w:cs="Times New Roman"/>
          <w:lang w:val="ru-RU"/>
        </w:rPr>
      </w:pPr>
    </w:p>
    <w:p w:rsidR="003F7F0B" w:rsidRDefault="003F7F0B">
      <w:pPr>
        <w:autoSpaceDE w:val="0"/>
        <w:autoSpaceDN w:val="0"/>
        <w:spacing w:after="320" w:line="230" w:lineRule="auto"/>
        <w:rPr>
          <w:lang w:val="ru-RU"/>
        </w:rPr>
      </w:pPr>
    </w:p>
    <w:p w:rsidR="003F7F0B" w:rsidRDefault="003F7F0B">
      <w:pPr>
        <w:autoSpaceDE w:val="0"/>
        <w:autoSpaceDN w:val="0"/>
        <w:spacing w:after="320" w:line="230" w:lineRule="auto"/>
        <w:rPr>
          <w:lang w:val="ru-RU"/>
        </w:rPr>
      </w:pPr>
    </w:p>
    <w:p w:rsidR="003F7F0B" w:rsidRPr="003F7F0B" w:rsidRDefault="003F7F0B">
      <w:pPr>
        <w:autoSpaceDE w:val="0"/>
        <w:autoSpaceDN w:val="0"/>
        <w:spacing w:after="320" w:line="230" w:lineRule="auto"/>
        <w:rPr>
          <w:lang w:val="ru-RU"/>
        </w:rPr>
      </w:pPr>
    </w:p>
    <w:p w:rsidR="00640E67" w:rsidRPr="005208C7" w:rsidRDefault="00640E67">
      <w:pPr>
        <w:autoSpaceDE w:val="0"/>
        <w:autoSpaceDN w:val="0"/>
        <w:spacing w:after="0" w:line="14" w:lineRule="exact"/>
        <w:rPr>
          <w:lang w:val="ru-RU"/>
        </w:rPr>
      </w:pPr>
    </w:p>
    <w:p w:rsidR="00640E67" w:rsidRPr="005208C7" w:rsidRDefault="00640E67">
      <w:pPr>
        <w:rPr>
          <w:lang w:val="ru-RU"/>
        </w:rPr>
        <w:sectPr w:rsidR="00640E67" w:rsidRPr="005208C7">
          <w:pgSz w:w="11900" w:h="16840"/>
          <w:pgMar w:top="298" w:right="650" w:bottom="44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40E67" w:rsidRPr="005208C7" w:rsidRDefault="00640E67">
      <w:pPr>
        <w:autoSpaceDE w:val="0"/>
        <w:autoSpaceDN w:val="0"/>
        <w:spacing w:after="66" w:line="220" w:lineRule="exact"/>
        <w:rPr>
          <w:lang w:val="ru-RU"/>
        </w:rPr>
      </w:pPr>
    </w:p>
    <w:p w:rsidR="00640E67" w:rsidRPr="00607B8A" w:rsidRDefault="00640E67">
      <w:pPr>
        <w:autoSpaceDE w:val="0"/>
        <w:autoSpaceDN w:val="0"/>
        <w:spacing w:after="0" w:line="14" w:lineRule="exact"/>
        <w:rPr>
          <w:lang w:val="ru-RU"/>
        </w:rPr>
      </w:pPr>
    </w:p>
    <w:tbl>
      <w:tblPr>
        <w:tblpPr w:leftFromText="180" w:rightFromText="180" w:vertAnchor="page" w:horzAnchor="page" w:tblpXSpec="center" w:tblpY="13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"/>
        <w:gridCol w:w="4007"/>
        <w:gridCol w:w="1013"/>
        <w:gridCol w:w="1045"/>
        <w:gridCol w:w="1355"/>
        <w:gridCol w:w="878"/>
        <w:gridCol w:w="796"/>
      </w:tblGrid>
      <w:tr w:rsidR="005208C7" w:rsidRPr="005208C7" w:rsidTr="007A5D7A">
        <w:trPr>
          <w:trHeight w:val="2055"/>
        </w:trPr>
        <w:tc>
          <w:tcPr>
            <w:tcW w:w="0" w:type="auto"/>
            <w:vMerge w:val="restart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007" w:type="dxa"/>
            <w:vMerge w:val="restart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Тема урока</w:t>
            </w:r>
          </w:p>
        </w:tc>
        <w:tc>
          <w:tcPr>
            <w:tcW w:w="896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Дата</w:t>
            </w:r>
          </w:p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(по плану)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Кор</w:t>
            </w:r>
          </w:p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рекция</w:t>
            </w:r>
            <w:proofErr w:type="spellEnd"/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55" w:type="dxa"/>
            <w:vMerge w:val="restart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Кол-во </w:t>
            </w:r>
            <w:proofErr w:type="spellStart"/>
            <w:proofErr w:type="gramStart"/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ауд.часов</w:t>
            </w:r>
            <w:proofErr w:type="spellEnd"/>
            <w:proofErr w:type="gramEnd"/>
          </w:p>
        </w:tc>
        <w:tc>
          <w:tcPr>
            <w:tcW w:w="878" w:type="dxa"/>
            <w:vMerge w:val="restart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Кол-во часов с/р</w:t>
            </w:r>
          </w:p>
        </w:tc>
        <w:tc>
          <w:tcPr>
            <w:tcW w:w="0" w:type="auto"/>
            <w:vMerge w:val="restart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 /З</w:t>
            </w:r>
          </w:p>
        </w:tc>
      </w:tr>
      <w:tr w:rsidR="005208C7" w:rsidRPr="005208C7" w:rsidTr="007A5D7A">
        <w:trPr>
          <w:trHeight w:val="506"/>
        </w:trPr>
        <w:tc>
          <w:tcPr>
            <w:tcW w:w="0" w:type="auto"/>
            <w:vMerge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07" w:type="dxa"/>
            <w:vMerge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96" w:type="dxa"/>
          </w:tcPr>
          <w:p w:rsidR="005208C7" w:rsidRPr="005208C7" w:rsidRDefault="00C8351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  <w:r w:rsidR="005208C7"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«А»</w:t>
            </w:r>
          </w:p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5" w:type="dxa"/>
          </w:tcPr>
          <w:p w:rsidR="005208C7" w:rsidRPr="005208C7" w:rsidRDefault="00C8351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  <w:r w:rsidR="005208C7"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«А»</w:t>
            </w:r>
          </w:p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  <w:vMerge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8" w:type="dxa"/>
            <w:vMerge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F6EC6" w:rsidRPr="005208C7" w:rsidTr="007A5D7A">
        <w:trPr>
          <w:trHeight w:val="150"/>
        </w:trPr>
        <w:tc>
          <w:tcPr>
            <w:tcW w:w="0" w:type="auto"/>
          </w:tcPr>
          <w:p w:rsidR="00AF6EC6" w:rsidRPr="005208C7" w:rsidRDefault="00AF6EC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07" w:type="dxa"/>
          </w:tcPr>
          <w:p w:rsidR="00AF6EC6" w:rsidRPr="005208C7" w:rsidRDefault="00AF6EC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             </w:t>
            </w:r>
            <w:r w:rsidRPr="00AF6E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I</w:t>
            </w:r>
            <w:r w:rsidRPr="00AF6E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AF6E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полугодие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      </w:t>
            </w:r>
          </w:p>
        </w:tc>
        <w:tc>
          <w:tcPr>
            <w:tcW w:w="896" w:type="dxa"/>
          </w:tcPr>
          <w:p w:rsidR="00AF6EC6" w:rsidRPr="005208C7" w:rsidRDefault="00AF6EC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5" w:type="dxa"/>
          </w:tcPr>
          <w:p w:rsidR="00AF6EC6" w:rsidRPr="005208C7" w:rsidRDefault="00AF6EC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AF6EC6" w:rsidRPr="005208C7" w:rsidRDefault="00AF6EC6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878" w:type="dxa"/>
          </w:tcPr>
          <w:p w:rsidR="00AF6EC6" w:rsidRPr="005208C7" w:rsidRDefault="00AF6EC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F6EC6" w:rsidRPr="005208C7" w:rsidRDefault="00AF6EC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F75481" w:rsidRPr="005208C7" w:rsidTr="007A5D7A">
        <w:trPr>
          <w:trHeight w:val="150"/>
        </w:trPr>
        <w:tc>
          <w:tcPr>
            <w:tcW w:w="0" w:type="auto"/>
          </w:tcPr>
          <w:p w:rsidR="00F75481" w:rsidRPr="005208C7" w:rsidRDefault="00F7548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07" w:type="dxa"/>
          </w:tcPr>
          <w:p w:rsidR="00F75481" w:rsidRDefault="00F7548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Раздел 1. Географическое изучение Земли.</w:t>
            </w:r>
          </w:p>
        </w:tc>
        <w:tc>
          <w:tcPr>
            <w:tcW w:w="896" w:type="dxa"/>
          </w:tcPr>
          <w:p w:rsidR="00F75481" w:rsidRPr="005208C7" w:rsidRDefault="00F7548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5" w:type="dxa"/>
          </w:tcPr>
          <w:p w:rsidR="00F75481" w:rsidRPr="005208C7" w:rsidRDefault="00F7548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F75481" w:rsidRPr="005208C7" w:rsidRDefault="00814FA3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16</w:t>
            </w:r>
          </w:p>
        </w:tc>
        <w:tc>
          <w:tcPr>
            <w:tcW w:w="878" w:type="dxa"/>
          </w:tcPr>
          <w:p w:rsidR="00F75481" w:rsidRPr="005208C7" w:rsidRDefault="00F7548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75481" w:rsidRPr="005208C7" w:rsidRDefault="00F7548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5208C7" w:rsidRPr="005208C7" w:rsidTr="007A5D7A">
        <w:trPr>
          <w:trHeight w:val="159"/>
        </w:trPr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007" w:type="dxa"/>
          </w:tcPr>
          <w:p w:rsidR="005208C7" w:rsidRPr="005208C7" w:rsidRDefault="00F7548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Что изучает география?</w:t>
            </w:r>
          </w:p>
        </w:tc>
        <w:tc>
          <w:tcPr>
            <w:tcW w:w="896" w:type="dxa"/>
          </w:tcPr>
          <w:p w:rsidR="005208C7" w:rsidRPr="00AF6EC6" w:rsidRDefault="00A330E0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02</w:t>
            </w:r>
            <w:r w:rsidR="00C8351C" w:rsidRP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.09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П.1</w:t>
            </w:r>
          </w:p>
        </w:tc>
      </w:tr>
      <w:tr w:rsidR="005208C7" w:rsidRPr="005208C7" w:rsidTr="007A5D7A">
        <w:trPr>
          <w:trHeight w:val="159"/>
        </w:trPr>
        <w:tc>
          <w:tcPr>
            <w:tcW w:w="0" w:type="auto"/>
          </w:tcPr>
          <w:p w:rsidR="005208C7" w:rsidRPr="005208C7" w:rsidRDefault="004941B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007" w:type="dxa"/>
          </w:tcPr>
          <w:p w:rsidR="005208C7" w:rsidRPr="005208C7" w:rsidRDefault="00F7548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Географические методы изучения объектов и явлений</w:t>
            </w:r>
          </w:p>
        </w:tc>
        <w:tc>
          <w:tcPr>
            <w:tcW w:w="896" w:type="dxa"/>
          </w:tcPr>
          <w:p w:rsidR="005208C7" w:rsidRPr="00AF6EC6" w:rsidRDefault="00A330E0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04</w:t>
            </w:r>
            <w:r w:rsidR="00C8351C" w:rsidRP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.09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П.2</w:t>
            </w:r>
          </w:p>
        </w:tc>
      </w:tr>
      <w:tr w:rsidR="005208C7" w:rsidRPr="005208C7" w:rsidTr="007A5D7A">
        <w:trPr>
          <w:trHeight w:val="159"/>
        </w:trPr>
        <w:tc>
          <w:tcPr>
            <w:tcW w:w="0" w:type="auto"/>
          </w:tcPr>
          <w:p w:rsidR="005208C7" w:rsidRPr="005208C7" w:rsidRDefault="004941B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007" w:type="dxa"/>
          </w:tcPr>
          <w:p w:rsidR="005208C7" w:rsidRPr="005208C7" w:rsidRDefault="00F7548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Представления о мире в древности</w:t>
            </w:r>
          </w:p>
        </w:tc>
        <w:tc>
          <w:tcPr>
            <w:tcW w:w="896" w:type="dxa"/>
          </w:tcPr>
          <w:p w:rsidR="005208C7" w:rsidRPr="00AF6EC6" w:rsidRDefault="00A330E0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09</w:t>
            </w:r>
            <w:r w:rsidR="00C8351C" w:rsidRP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.09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П.3</w:t>
            </w:r>
          </w:p>
        </w:tc>
      </w:tr>
      <w:tr w:rsidR="008454FF" w:rsidRPr="005208C7" w:rsidTr="007A5D7A">
        <w:trPr>
          <w:trHeight w:val="159"/>
        </w:trPr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007" w:type="dxa"/>
          </w:tcPr>
          <w:p w:rsidR="008454FF" w:rsidRPr="005208C7" w:rsidRDefault="00F7548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География в эпоху средневековья</w:t>
            </w:r>
          </w:p>
        </w:tc>
        <w:tc>
          <w:tcPr>
            <w:tcW w:w="896" w:type="dxa"/>
          </w:tcPr>
          <w:p w:rsidR="008454FF" w:rsidRPr="00AF6EC6" w:rsidRDefault="00A330E0" w:rsidP="008454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="008454FF" w:rsidRPr="00AF6EC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45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8454FF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454FF" w:rsidRPr="00801867" w:rsidRDefault="008454FF" w:rsidP="008454F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П.</w:t>
            </w:r>
            <w:r w:rsidR="00801867">
              <w:rPr>
                <w:sz w:val="18"/>
                <w:szCs w:val="18"/>
                <w:lang w:val="ru-RU"/>
              </w:rPr>
              <w:t>4</w:t>
            </w:r>
          </w:p>
        </w:tc>
      </w:tr>
      <w:tr w:rsidR="008454FF" w:rsidRPr="005208C7" w:rsidTr="007A5D7A">
        <w:trPr>
          <w:trHeight w:val="159"/>
        </w:trPr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007" w:type="dxa"/>
          </w:tcPr>
          <w:p w:rsidR="008454FF" w:rsidRPr="005208C7" w:rsidRDefault="00F7548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Эпоха Великих географических открытий</w:t>
            </w:r>
          </w:p>
        </w:tc>
        <w:tc>
          <w:tcPr>
            <w:tcW w:w="896" w:type="dxa"/>
          </w:tcPr>
          <w:p w:rsidR="008454FF" w:rsidRPr="00AF6EC6" w:rsidRDefault="00A330E0" w:rsidP="008454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="008454FF" w:rsidRPr="00AF6EC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45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8454FF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454FF" w:rsidRPr="00801867" w:rsidRDefault="008454FF" w:rsidP="008454FF">
            <w:pPr>
              <w:rPr>
                <w:sz w:val="18"/>
                <w:szCs w:val="18"/>
                <w:lang w:val="ru-RU"/>
              </w:rPr>
            </w:pPr>
            <w:r w:rsidRPr="008454FF">
              <w:rPr>
                <w:sz w:val="18"/>
                <w:szCs w:val="18"/>
              </w:rPr>
              <w:t>П.</w:t>
            </w:r>
            <w:r w:rsidR="00801867">
              <w:rPr>
                <w:sz w:val="18"/>
                <w:szCs w:val="18"/>
                <w:lang w:val="ru-RU"/>
              </w:rPr>
              <w:t>4</w:t>
            </w:r>
          </w:p>
        </w:tc>
      </w:tr>
      <w:tr w:rsidR="008454FF" w:rsidRPr="005208C7" w:rsidTr="007A5D7A">
        <w:trPr>
          <w:trHeight w:val="150"/>
        </w:trPr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007" w:type="dxa"/>
          </w:tcPr>
          <w:p w:rsidR="008454FF" w:rsidRPr="005208C7" w:rsidRDefault="00F7548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Первое кругосветное плавание</w:t>
            </w:r>
          </w:p>
        </w:tc>
        <w:tc>
          <w:tcPr>
            <w:tcW w:w="896" w:type="dxa"/>
          </w:tcPr>
          <w:p w:rsidR="008454FF" w:rsidRPr="00AF6EC6" w:rsidRDefault="00A330E0" w:rsidP="008454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="008454FF" w:rsidRPr="00AF6EC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45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8454FF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80186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5,6</w:t>
            </w:r>
          </w:p>
        </w:tc>
      </w:tr>
      <w:tr w:rsidR="008454FF" w:rsidRPr="005208C7" w:rsidTr="007A5D7A">
        <w:trPr>
          <w:trHeight w:val="150"/>
        </w:trPr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007" w:type="dxa"/>
          </w:tcPr>
          <w:p w:rsidR="008454FF" w:rsidRPr="005208C7" w:rsidRDefault="00150A2B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Карта мира после эпохи Великих географических открытий.</w:t>
            </w:r>
          </w:p>
        </w:tc>
        <w:tc>
          <w:tcPr>
            <w:tcW w:w="896" w:type="dxa"/>
          </w:tcPr>
          <w:p w:rsidR="008454FF" w:rsidRPr="00AF6EC6" w:rsidRDefault="00A330E0" w:rsidP="008454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  <w:r w:rsidR="008454FF" w:rsidRPr="00AF6EC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45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8454FF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80186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7</w:t>
            </w:r>
          </w:p>
        </w:tc>
      </w:tr>
      <w:tr w:rsidR="008454FF" w:rsidRPr="005208C7" w:rsidTr="007A5D7A">
        <w:trPr>
          <w:trHeight w:val="150"/>
        </w:trPr>
        <w:tc>
          <w:tcPr>
            <w:tcW w:w="0" w:type="auto"/>
          </w:tcPr>
          <w:p w:rsidR="008454FF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4007" w:type="dxa"/>
          </w:tcPr>
          <w:p w:rsidR="008454FF" w:rsidRPr="005208C7" w:rsidRDefault="00150A2B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Географические открытия 17-19 вв.</w:t>
            </w:r>
          </w:p>
        </w:tc>
        <w:tc>
          <w:tcPr>
            <w:tcW w:w="896" w:type="dxa"/>
          </w:tcPr>
          <w:p w:rsidR="008454FF" w:rsidRPr="00AF6EC6" w:rsidRDefault="00A330E0" w:rsidP="008454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="008454FF" w:rsidRPr="00AF6EC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45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8454FF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80186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5</w:t>
            </w:r>
          </w:p>
        </w:tc>
      </w:tr>
      <w:tr w:rsidR="008454FF" w:rsidRPr="008454FF" w:rsidTr="007A5D7A">
        <w:trPr>
          <w:trHeight w:val="541"/>
        </w:trPr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4007" w:type="dxa"/>
          </w:tcPr>
          <w:p w:rsidR="008454FF" w:rsidRPr="008454FF" w:rsidRDefault="00150A2B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Поиски Южной Земли- открытие Австралии</w:t>
            </w:r>
          </w:p>
        </w:tc>
        <w:tc>
          <w:tcPr>
            <w:tcW w:w="896" w:type="dxa"/>
          </w:tcPr>
          <w:p w:rsidR="008454FF" w:rsidRPr="00AF6EC6" w:rsidRDefault="00A330E0" w:rsidP="008454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  <w:r w:rsidR="008454FF" w:rsidRPr="00AF6EC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45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8454FF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8454FF" w:rsidRPr="004941B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8454FF" w:rsidRPr="00801867" w:rsidRDefault="008454FF" w:rsidP="008454FF">
            <w:pPr>
              <w:rPr>
                <w:sz w:val="18"/>
                <w:szCs w:val="18"/>
                <w:lang w:val="ru-RU"/>
              </w:rPr>
            </w:pPr>
            <w:r w:rsidRPr="008454FF">
              <w:rPr>
                <w:sz w:val="18"/>
                <w:szCs w:val="18"/>
              </w:rPr>
              <w:t>П.4</w:t>
            </w:r>
            <w:r w:rsidR="00801867">
              <w:rPr>
                <w:sz w:val="18"/>
                <w:szCs w:val="18"/>
                <w:lang w:val="ru-RU"/>
              </w:rPr>
              <w:t>-7</w:t>
            </w:r>
          </w:p>
        </w:tc>
      </w:tr>
      <w:tr w:rsidR="008454FF" w:rsidRPr="008454FF" w:rsidTr="007A5D7A">
        <w:trPr>
          <w:trHeight w:val="150"/>
        </w:trPr>
        <w:tc>
          <w:tcPr>
            <w:tcW w:w="0" w:type="auto"/>
          </w:tcPr>
          <w:p w:rsidR="008454FF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4007" w:type="dxa"/>
          </w:tcPr>
          <w:p w:rsidR="008454FF" w:rsidRDefault="00150A2B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Русские путешественники и мореплаватели</w:t>
            </w:r>
            <w:r w:rsidR="00F72C3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северо-востоке Азии</w:t>
            </w:r>
          </w:p>
        </w:tc>
        <w:tc>
          <w:tcPr>
            <w:tcW w:w="896" w:type="dxa"/>
          </w:tcPr>
          <w:p w:rsidR="008454FF" w:rsidRPr="00AF6EC6" w:rsidRDefault="00AF6EC6" w:rsidP="008454F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F6EC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330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AF6E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F6E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045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8454FF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8454FF" w:rsidRPr="004941B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8454FF" w:rsidRPr="00801867" w:rsidRDefault="008454FF" w:rsidP="008454FF">
            <w:pPr>
              <w:rPr>
                <w:sz w:val="18"/>
                <w:szCs w:val="18"/>
                <w:lang w:val="ru-RU"/>
              </w:rPr>
            </w:pPr>
            <w:r w:rsidRPr="008454FF">
              <w:rPr>
                <w:sz w:val="18"/>
                <w:szCs w:val="18"/>
              </w:rPr>
              <w:t>П.</w:t>
            </w:r>
            <w:r w:rsidR="00801867">
              <w:rPr>
                <w:sz w:val="18"/>
                <w:szCs w:val="18"/>
                <w:lang w:val="ru-RU"/>
              </w:rPr>
              <w:t>6</w:t>
            </w:r>
          </w:p>
        </w:tc>
      </w:tr>
      <w:tr w:rsidR="008454FF" w:rsidRPr="005208C7" w:rsidTr="007A5D7A">
        <w:trPr>
          <w:trHeight w:val="150"/>
        </w:trPr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4007" w:type="dxa"/>
          </w:tcPr>
          <w:p w:rsidR="008454FF" w:rsidRPr="005208C7" w:rsidRDefault="00F72C3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Первая русская кругосветная экспедиция</w:t>
            </w:r>
            <w:r w:rsidR="008454F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96" w:type="dxa"/>
          </w:tcPr>
          <w:p w:rsidR="008454FF" w:rsidRPr="00AF6EC6" w:rsidRDefault="00AF6EC6" w:rsidP="008454F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F6EC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330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AF6E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F6E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045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8454FF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454FF" w:rsidRPr="00801867" w:rsidRDefault="008454FF" w:rsidP="008454FF">
            <w:pPr>
              <w:rPr>
                <w:sz w:val="18"/>
                <w:szCs w:val="18"/>
                <w:lang w:val="ru-RU"/>
              </w:rPr>
            </w:pPr>
            <w:r w:rsidRPr="008454FF">
              <w:rPr>
                <w:sz w:val="18"/>
                <w:szCs w:val="18"/>
              </w:rPr>
              <w:t>П.</w:t>
            </w:r>
            <w:r w:rsidR="00801867">
              <w:rPr>
                <w:sz w:val="18"/>
                <w:szCs w:val="18"/>
                <w:lang w:val="ru-RU"/>
              </w:rPr>
              <w:t>6</w:t>
            </w:r>
          </w:p>
        </w:tc>
      </w:tr>
      <w:tr w:rsidR="008454FF" w:rsidRPr="005208C7" w:rsidTr="007A5D7A">
        <w:trPr>
          <w:trHeight w:val="822"/>
        </w:trPr>
        <w:tc>
          <w:tcPr>
            <w:tcW w:w="0" w:type="auto"/>
          </w:tcPr>
          <w:p w:rsidR="008454FF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4007" w:type="dxa"/>
          </w:tcPr>
          <w:p w:rsidR="008454FF" w:rsidRDefault="00F72C3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Географические исследования в 20 веке.</w:t>
            </w:r>
          </w:p>
        </w:tc>
        <w:tc>
          <w:tcPr>
            <w:tcW w:w="896" w:type="dxa"/>
          </w:tcPr>
          <w:p w:rsidR="008454FF" w:rsidRPr="00AF6EC6" w:rsidRDefault="00A330E0" w:rsidP="008454F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</w:t>
            </w:r>
            <w:r w:rsidR="00AF6EC6" w:rsidRPr="00AF6E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F6EC6" w:rsidRPr="00AF6E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045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8454FF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454FF" w:rsidRPr="00801867" w:rsidRDefault="008454FF" w:rsidP="008454FF">
            <w:pPr>
              <w:rPr>
                <w:sz w:val="18"/>
                <w:szCs w:val="18"/>
                <w:lang w:val="ru-RU"/>
              </w:rPr>
            </w:pPr>
            <w:r w:rsidRPr="008454FF">
              <w:rPr>
                <w:sz w:val="18"/>
                <w:szCs w:val="18"/>
              </w:rPr>
              <w:t>П.</w:t>
            </w:r>
            <w:r w:rsidR="00801867">
              <w:rPr>
                <w:sz w:val="18"/>
                <w:szCs w:val="18"/>
                <w:lang w:val="ru-RU"/>
              </w:rPr>
              <w:t>7</w:t>
            </w:r>
          </w:p>
        </w:tc>
      </w:tr>
      <w:tr w:rsidR="008454FF" w:rsidRPr="005208C7" w:rsidTr="007A5D7A">
        <w:trPr>
          <w:trHeight w:val="159"/>
        </w:trPr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4007" w:type="dxa"/>
          </w:tcPr>
          <w:p w:rsidR="008454FF" w:rsidRPr="005208C7" w:rsidRDefault="00F72C3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Географические открытия новейшего времени</w:t>
            </w:r>
          </w:p>
        </w:tc>
        <w:tc>
          <w:tcPr>
            <w:tcW w:w="896" w:type="dxa"/>
          </w:tcPr>
          <w:p w:rsidR="008454FF" w:rsidRPr="00AF6EC6" w:rsidRDefault="00A330E0" w:rsidP="008454F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  <w:r w:rsidR="00AF6EC6" w:rsidRPr="00AF6E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.10</w:t>
            </w:r>
          </w:p>
        </w:tc>
        <w:tc>
          <w:tcPr>
            <w:tcW w:w="1045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8454FF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80186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7</w:t>
            </w:r>
          </w:p>
        </w:tc>
      </w:tr>
      <w:tr w:rsidR="008454FF" w:rsidRPr="005208C7" w:rsidTr="007A5D7A">
        <w:trPr>
          <w:trHeight w:val="159"/>
        </w:trPr>
        <w:tc>
          <w:tcPr>
            <w:tcW w:w="0" w:type="auto"/>
          </w:tcPr>
          <w:p w:rsidR="008454FF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4007" w:type="dxa"/>
          </w:tcPr>
          <w:p w:rsidR="008454FF" w:rsidRPr="005208C7" w:rsidRDefault="00F72C3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Практическая работа №1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F72C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gramEnd"/>
            <w:r w:rsidRPr="00F72C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E62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карт Эратосфена ,Птолемея и карт предложенных учителем</w:t>
            </w:r>
            <w:r w:rsidRPr="00F72C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896" w:type="dxa"/>
          </w:tcPr>
          <w:p w:rsidR="008454FF" w:rsidRPr="00AF6EC6" w:rsidRDefault="00A330E0" w:rsidP="008454F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="00AF6EC6" w:rsidRPr="00AF6E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.10</w:t>
            </w:r>
          </w:p>
        </w:tc>
        <w:tc>
          <w:tcPr>
            <w:tcW w:w="1045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8454FF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8454FF" w:rsidRPr="005208C7" w:rsidTr="007A5D7A">
        <w:trPr>
          <w:trHeight w:val="159"/>
        </w:trPr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4007" w:type="dxa"/>
          </w:tcPr>
          <w:p w:rsidR="00961AA0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Обобщение знаний по теме   </w:t>
            </w:r>
          </w:p>
          <w:p w:rsidR="008454FF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F72C3F" w:rsidRPr="00F72C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Географическое</w:t>
            </w:r>
            <w:proofErr w:type="gramEnd"/>
            <w:r w:rsidR="00F72C3F" w:rsidRPr="00F72C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изучение Земли</w:t>
            </w: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961AA0" w:rsidRPr="005208C7" w:rsidRDefault="00961AA0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96" w:type="dxa"/>
          </w:tcPr>
          <w:p w:rsidR="008454FF" w:rsidRPr="00AF6EC6" w:rsidRDefault="00A330E0" w:rsidP="008454F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="00AF6EC6" w:rsidRPr="00AF6E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.10</w:t>
            </w:r>
          </w:p>
        </w:tc>
        <w:tc>
          <w:tcPr>
            <w:tcW w:w="1045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8454FF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8454FF" w:rsidRPr="008454FF" w:rsidTr="007A5D7A">
        <w:trPr>
          <w:trHeight w:val="159"/>
        </w:trPr>
        <w:tc>
          <w:tcPr>
            <w:tcW w:w="0" w:type="auto"/>
          </w:tcPr>
          <w:p w:rsidR="008454FF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16</w:t>
            </w:r>
          </w:p>
        </w:tc>
        <w:tc>
          <w:tcPr>
            <w:tcW w:w="4007" w:type="dxa"/>
          </w:tcPr>
          <w:p w:rsidR="00961AA0" w:rsidRDefault="008454FF" w:rsidP="00FA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Тестирование по теме    </w:t>
            </w:r>
            <w:r w:rsidR="00F72C3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</w:t>
            </w:r>
          </w:p>
          <w:p w:rsidR="008454FF" w:rsidRPr="005208C7" w:rsidRDefault="008454FF" w:rsidP="00FA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F72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="00F72C3F" w:rsidRPr="00F72C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Географическое</w:t>
            </w:r>
            <w:proofErr w:type="gramEnd"/>
            <w:r w:rsidR="00F72C3F" w:rsidRPr="00F72C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изучение Земли</w:t>
            </w: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896" w:type="dxa"/>
          </w:tcPr>
          <w:p w:rsidR="008454FF" w:rsidRPr="00AF6EC6" w:rsidRDefault="00A330E0" w:rsidP="008454F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  <w:r w:rsidR="00AF6EC6" w:rsidRPr="00AF6E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F6EC6" w:rsidRPr="00AF6E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045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8454FF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5208C7" w:rsidRPr="005208C7" w:rsidTr="007A5D7A">
        <w:trPr>
          <w:trHeight w:val="159"/>
        </w:trPr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07" w:type="dxa"/>
          </w:tcPr>
          <w:p w:rsidR="005208C7" w:rsidRPr="005208C7" w:rsidRDefault="003E625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Раздел 2. Изображения земной поверхности</w:t>
            </w:r>
          </w:p>
        </w:tc>
        <w:tc>
          <w:tcPr>
            <w:tcW w:w="896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814FA3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18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5208C7" w:rsidRPr="005208C7" w:rsidTr="007A5D7A">
        <w:trPr>
          <w:trHeight w:val="150"/>
        </w:trPr>
        <w:tc>
          <w:tcPr>
            <w:tcW w:w="0" w:type="auto"/>
          </w:tcPr>
          <w:p w:rsidR="005208C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4007" w:type="dxa"/>
          </w:tcPr>
          <w:p w:rsidR="005208C7" w:rsidRPr="005208C7" w:rsidRDefault="003E625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Виды изображений земной поверхности.</w:t>
            </w:r>
          </w:p>
        </w:tc>
        <w:tc>
          <w:tcPr>
            <w:tcW w:w="896" w:type="dxa"/>
          </w:tcPr>
          <w:p w:rsidR="005208C7" w:rsidRPr="005208C7" w:rsidRDefault="00A330E0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06.11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CD6D5D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13</w:t>
            </w:r>
          </w:p>
        </w:tc>
      </w:tr>
      <w:tr w:rsidR="004941B7" w:rsidRPr="005208C7" w:rsidTr="007A5D7A">
        <w:trPr>
          <w:trHeight w:val="150"/>
        </w:trPr>
        <w:tc>
          <w:tcPr>
            <w:tcW w:w="0" w:type="auto"/>
          </w:tcPr>
          <w:p w:rsidR="004941B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4007" w:type="dxa"/>
          </w:tcPr>
          <w:p w:rsidR="004941B7" w:rsidRPr="005208C7" w:rsidRDefault="003E625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Планы местности</w:t>
            </w:r>
          </w:p>
        </w:tc>
        <w:tc>
          <w:tcPr>
            <w:tcW w:w="896" w:type="dxa"/>
          </w:tcPr>
          <w:p w:rsidR="004941B7" w:rsidRPr="005208C7" w:rsidRDefault="00A330E0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11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.11</w:t>
            </w:r>
          </w:p>
        </w:tc>
        <w:tc>
          <w:tcPr>
            <w:tcW w:w="1045" w:type="dxa"/>
          </w:tcPr>
          <w:p w:rsidR="004941B7" w:rsidRPr="005208C7" w:rsidRDefault="004941B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4941B7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4941B7" w:rsidRPr="005208C7" w:rsidRDefault="004941B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941B7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3E6253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1</w:t>
            </w:r>
            <w:r w:rsidR="0080186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3</w:t>
            </w:r>
          </w:p>
        </w:tc>
      </w:tr>
      <w:tr w:rsidR="005208C7" w:rsidRPr="005208C7" w:rsidTr="007A5D7A">
        <w:trPr>
          <w:trHeight w:val="167"/>
        </w:trPr>
        <w:tc>
          <w:tcPr>
            <w:tcW w:w="0" w:type="auto"/>
          </w:tcPr>
          <w:p w:rsidR="005208C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4007" w:type="dxa"/>
          </w:tcPr>
          <w:p w:rsidR="005208C7" w:rsidRPr="005208C7" w:rsidRDefault="003E625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Условные знаки</w:t>
            </w:r>
          </w:p>
        </w:tc>
        <w:tc>
          <w:tcPr>
            <w:tcW w:w="896" w:type="dxa"/>
          </w:tcPr>
          <w:p w:rsidR="005208C7" w:rsidRPr="005208C7" w:rsidRDefault="00A330E0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13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.11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3E6253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1</w:t>
            </w:r>
            <w:r w:rsidR="0080186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4</w:t>
            </w:r>
          </w:p>
        </w:tc>
      </w:tr>
      <w:tr w:rsidR="005208C7" w:rsidRPr="005208C7" w:rsidTr="007A5D7A">
        <w:trPr>
          <w:trHeight w:val="167"/>
        </w:trPr>
        <w:tc>
          <w:tcPr>
            <w:tcW w:w="0" w:type="auto"/>
          </w:tcPr>
          <w:p w:rsidR="005208C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4007" w:type="dxa"/>
          </w:tcPr>
          <w:p w:rsidR="005208C7" w:rsidRPr="005208C7" w:rsidRDefault="003E625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Масштаб</w:t>
            </w:r>
          </w:p>
        </w:tc>
        <w:tc>
          <w:tcPr>
            <w:tcW w:w="896" w:type="dxa"/>
          </w:tcPr>
          <w:p w:rsidR="005208C7" w:rsidRPr="005208C7" w:rsidRDefault="00AF6EC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  <w:r w:rsidR="00A330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.11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3E6253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1</w:t>
            </w:r>
            <w:r w:rsidR="0080186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4</w:t>
            </w:r>
          </w:p>
        </w:tc>
      </w:tr>
      <w:tr w:rsidR="005208C7" w:rsidRPr="005208C7" w:rsidTr="007A5D7A">
        <w:trPr>
          <w:trHeight w:val="167"/>
        </w:trPr>
        <w:tc>
          <w:tcPr>
            <w:tcW w:w="0" w:type="auto"/>
          </w:tcPr>
          <w:p w:rsidR="005208C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4007" w:type="dxa"/>
          </w:tcPr>
          <w:p w:rsidR="005208C7" w:rsidRPr="005208C7" w:rsidRDefault="003E6253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Способы определения расстояний на местности</w:t>
            </w:r>
          </w:p>
        </w:tc>
        <w:tc>
          <w:tcPr>
            <w:tcW w:w="896" w:type="dxa"/>
          </w:tcPr>
          <w:p w:rsidR="005208C7" w:rsidRPr="005208C7" w:rsidRDefault="00A330E0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.11.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3E6253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1</w:t>
            </w:r>
            <w:r w:rsidR="0080186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4</w:t>
            </w:r>
          </w:p>
        </w:tc>
      </w:tr>
      <w:tr w:rsidR="00BE6314" w:rsidRPr="005208C7" w:rsidTr="007A5D7A">
        <w:trPr>
          <w:trHeight w:val="167"/>
        </w:trPr>
        <w:tc>
          <w:tcPr>
            <w:tcW w:w="0" w:type="auto"/>
          </w:tcPr>
          <w:p w:rsidR="00BE6314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4007" w:type="dxa"/>
          </w:tcPr>
          <w:p w:rsidR="00BE6314" w:rsidRPr="005208C7" w:rsidRDefault="003E6253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Глазомерная полярная и маршрутная съемка местности</w:t>
            </w:r>
          </w:p>
        </w:tc>
        <w:tc>
          <w:tcPr>
            <w:tcW w:w="896" w:type="dxa"/>
          </w:tcPr>
          <w:p w:rsidR="00BE6314" w:rsidRPr="005208C7" w:rsidRDefault="00A330E0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25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.11</w:t>
            </w:r>
          </w:p>
        </w:tc>
        <w:tc>
          <w:tcPr>
            <w:tcW w:w="1045" w:type="dxa"/>
          </w:tcPr>
          <w:p w:rsidR="00BE6314" w:rsidRPr="005208C7" w:rsidRDefault="00BE6314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BE6314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BE6314" w:rsidRPr="005208C7" w:rsidRDefault="00BE6314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E6314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80186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14</w:t>
            </w:r>
          </w:p>
        </w:tc>
      </w:tr>
      <w:tr w:rsidR="00BE6314" w:rsidRPr="005208C7" w:rsidTr="007A5D7A">
        <w:trPr>
          <w:trHeight w:val="167"/>
        </w:trPr>
        <w:tc>
          <w:tcPr>
            <w:tcW w:w="0" w:type="auto"/>
          </w:tcPr>
          <w:p w:rsidR="00BE6314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4007" w:type="dxa"/>
          </w:tcPr>
          <w:p w:rsidR="00BE6314" w:rsidRPr="005208C7" w:rsidRDefault="003E6253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Изображение на планах местности неровностей земной поверхности</w:t>
            </w:r>
          </w:p>
        </w:tc>
        <w:tc>
          <w:tcPr>
            <w:tcW w:w="896" w:type="dxa"/>
          </w:tcPr>
          <w:p w:rsidR="00BE6314" w:rsidRPr="005208C7" w:rsidRDefault="00A330E0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27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.11</w:t>
            </w:r>
          </w:p>
        </w:tc>
        <w:tc>
          <w:tcPr>
            <w:tcW w:w="1045" w:type="dxa"/>
          </w:tcPr>
          <w:p w:rsidR="00BE6314" w:rsidRPr="005208C7" w:rsidRDefault="00BE6314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BE6314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BE6314" w:rsidRPr="005208C7" w:rsidRDefault="00BE6314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E6314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80186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13,14</w:t>
            </w:r>
          </w:p>
        </w:tc>
      </w:tr>
      <w:tr w:rsidR="005208C7" w:rsidRPr="005208C7" w:rsidTr="007A5D7A">
        <w:trPr>
          <w:trHeight w:val="167"/>
        </w:trPr>
        <w:tc>
          <w:tcPr>
            <w:tcW w:w="0" w:type="auto"/>
          </w:tcPr>
          <w:p w:rsidR="005208C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4007" w:type="dxa"/>
          </w:tcPr>
          <w:p w:rsidR="005208C7" w:rsidRPr="005208C7" w:rsidRDefault="005208C7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0451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риентирование по плану местности.</w:t>
            </w:r>
          </w:p>
        </w:tc>
        <w:tc>
          <w:tcPr>
            <w:tcW w:w="896" w:type="dxa"/>
          </w:tcPr>
          <w:p w:rsidR="005208C7" w:rsidRPr="005208C7" w:rsidRDefault="00A330E0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02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5208C7" w:rsidRPr="005208C7" w:rsidRDefault="00045188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80186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12</w:t>
            </w:r>
          </w:p>
        </w:tc>
      </w:tr>
      <w:tr w:rsidR="00FA0BD7" w:rsidRPr="00FA0BD7" w:rsidTr="007A5D7A">
        <w:trPr>
          <w:trHeight w:val="167"/>
        </w:trPr>
        <w:tc>
          <w:tcPr>
            <w:tcW w:w="0" w:type="auto"/>
          </w:tcPr>
          <w:p w:rsidR="00FA0BD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4007" w:type="dxa"/>
          </w:tcPr>
          <w:p w:rsidR="00FA0BD7" w:rsidRPr="005208C7" w:rsidRDefault="00D822CC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онтро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льная работа №1 по теме </w:t>
            </w:r>
            <w:proofErr w:type="gramStart"/>
            <w:r w:rsidRPr="000451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« </w:t>
            </w:r>
            <w:r w:rsidR="00045188" w:rsidRPr="000451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Изображения</w:t>
            </w:r>
            <w:proofErr w:type="gramEnd"/>
            <w:r w:rsidR="00045188" w:rsidRPr="000451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земной поверхности</w:t>
            </w:r>
            <w:r w:rsidRPr="000451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896" w:type="dxa"/>
          </w:tcPr>
          <w:p w:rsidR="00FA0BD7" w:rsidRPr="005208C7" w:rsidRDefault="00AF6EC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  <w:r w:rsidR="00A330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.12</w:t>
            </w:r>
          </w:p>
        </w:tc>
        <w:tc>
          <w:tcPr>
            <w:tcW w:w="1045" w:type="dxa"/>
          </w:tcPr>
          <w:p w:rsidR="00FA0BD7" w:rsidRPr="005208C7" w:rsidRDefault="00FA0BD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FA0BD7" w:rsidRPr="005208C7" w:rsidRDefault="00FA0BD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FA0BD7" w:rsidRPr="005208C7" w:rsidRDefault="00FA0BD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FA0BD7" w:rsidRPr="005208C7" w:rsidRDefault="00FA0BD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5208C7" w:rsidRPr="005208C7" w:rsidTr="007A5D7A">
        <w:trPr>
          <w:trHeight w:val="167"/>
        </w:trPr>
        <w:tc>
          <w:tcPr>
            <w:tcW w:w="0" w:type="auto"/>
          </w:tcPr>
          <w:p w:rsidR="005208C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4007" w:type="dxa"/>
          </w:tcPr>
          <w:p w:rsidR="005208C7" w:rsidRPr="005208C7" w:rsidRDefault="00045188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Различия глобуса и географических карт</w:t>
            </w:r>
          </w:p>
        </w:tc>
        <w:tc>
          <w:tcPr>
            <w:tcW w:w="896" w:type="dxa"/>
          </w:tcPr>
          <w:p w:rsidR="005208C7" w:rsidRPr="005208C7" w:rsidRDefault="00A330E0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09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.12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814FA3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1</w:t>
            </w:r>
            <w:r w:rsidR="0080186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3,14</w:t>
            </w:r>
          </w:p>
        </w:tc>
      </w:tr>
      <w:tr w:rsidR="00FA0BD7" w:rsidRPr="005208C7" w:rsidTr="007A5D7A">
        <w:trPr>
          <w:trHeight w:val="167"/>
        </w:trPr>
        <w:tc>
          <w:tcPr>
            <w:tcW w:w="0" w:type="auto"/>
          </w:tcPr>
          <w:p w:rsidR="00FA0BD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4007" w:type="dxa"/>
          </w:tcPr>
          <w:p w:rsidR="00FA0BD7" w:rsidRPr="005208C7" w:rsidRDefault="00045188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Градусная сеть на глобусе и карте</w:t>
            </w:r>
          </w:p>
        </w:tc>
        <w:tc>
          <w:tcPr>
            <w:tcW w:w="896" w:type="dxa"/>
          </w:tcPr>
          <w:p w:rsidR="00FA0BD7" w:rsidRPr="005208C7" w:rsidRDefault="00A330E0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11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.12</w:t>
            </w:r>
          </w:p>
        </w:tc>
        <w:tc>
          <w:tcPr>
            <w:tcW w:w="1045" w:type="dxa"/>
          </w:tcPr>
          <w:p w:rsidR="00FA0BD7" w:rsidRPr="005208C7" w:rsidRDefault="00FA0BD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FA0BD7" w:rsidRPr="008454FF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FA0BD7" w:rsidRPr="005208C7" w:rsidRDefault="00FA0BD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A0BD7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814FA3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1</w:t>
            </w:r>
            <w:r w:rsidR="00CD6D5D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7</w:t>
            </w:r>
          </w:p>
        </w:tc>
      </w:tr>
      <w:tr w:rsidR="00033E23" w:rsidRPr="005208C7" w:rsidTr="007A5D7A">
        <w:trPr>
          <w:trHeight w:val="167"/>
        </w:trPr>
        <w:tc>
          <w:tcPr>
            <w:tcW w:w="0" w:type="auto"/>
          </w:tcPr>
          <w:p w:rsidR="00033E23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4007" w:type="dxa"/>
          </w:tcPr>
          <w:p w:rsidR="00045188" w:rsidRPr="004941B7" w:rsidRDefault="00045188" w:rsidP="00045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Практическая работа № 2</w:t>
            </w:r>
            <w:r w:rsidRPr="0049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045188" w:rsidRPr="004941B7" w:rsidRDefault="00045188" w:rsidP="00045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9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Определение географических координат объектов.</w:t>
            </w:r>
            <w:r w:rsidRPr="0049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».</w:t>
            </w:r>
          </w:p>
          <w:p w:rsidR="00033E23" w:rsidRPr="005208C7" w:rsidRDefault="00033E23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96" w:type="dxa"/>
          </w:tcPr>
          <w:p w:rsidR="00033E23" w:rsidRPr="005208C7" w:rsidRDefault="00A330E0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16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.12</w:t>
            </w:r>
          </w:p>
        </w:tc>
        <w:tc>
          <w:tcPr>
            <w:tcW w:w="1045" w:type="dxa"/>
          </w:tcPr>
          <w:p w:rsidR="00033E23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033E23" w:rsidRPr="008454FF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033E23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33E23" w:rsidRPr="005208C7" w:rsidRDefault="00CD6D5D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П.18,19</w:t>
            </w:r>
          </w:p>
        </w:tc>
      </w:tr>
      <w:tr w:rsidR="005208C7" w:rsidRPr="005208C7" w:rsidTr="007A5D7A">
        <w:trPr>
          <w:trHeight w:val="167"/>
        </w:trPr>
        <w:tc>
          <w:tcPr>
            <w:tcW w:w="0" w:type="auto"/>
          </w:tcPr>
          <w:p w:rsidR="005208C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4007" w:type="dxa"/>
          </w:tcPr>
          <w:p w:rsidR="005208C7" w:rsidRPr="005208C7" w:rsidRDefault="00045188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Определение расстояний по глобусу</w:t>
            </w:r>
          </w:p>
        </w:tc>
        <w:tc>
          <w:tcPr>
            <w:tcW w:w="896" w:type="dxa"/>
          </w:tcPr>
          <w:p w:rsidR="005208C7" w:rsidRPr="005208C7" w:rsidRDefault="00A330E0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18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.12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5208C7" w:rsidRPr="005208C7" w:rsidRDefault="002C60AA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П.14</w:t>
            </w:r>
          </w:p>
        </w:tc>
      </w:tr>
      <w:tr w:rsidR="005208C7" w:rsidRPr="005208C7" w:rsidTr="007A5D7A">
        <w:trPr>
          <w:trHeight w:val="167"/>
        </w:trPr>
        <w:tc>
          <w:tcPr>
            <w:tcW w:w="0" w:type="auto"/>
          </w:tcPr>
          <w:p w:rsidR="005208C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4007" w:type="dxa"/>
          </w:tcPr>
          <w:p w:rsidR="005208C7" w:rsidRPr="005208C7" w:rsidRDefault="00045188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Разнообразие географических карт и их классификации</w:t>
            </w:r>
          </w:p>
        </w:tc>
        <w:tc>
          <w:tcPr>
            <w:tcW w:w="896" w:type="dxa"/>
          </w:tcPr>
          <w:p w:rsidR="005208C7" w:rsidRPr="005208C7" w:rsidRDefault="00AF6EC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</w:t>
            </w:r>
            <w:r w:rsidR="00A330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.12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5208C7" w:rsidRPr="005208C7" w:rsidRDefault="002C60AA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П.13,14</w:t>
            </w:r>
          </w:p>
        </w:tc>
      </w:tr>
      <w:tr w:rsidR="00BE6314" w:rsidRPr="008454FF" w:rsidTr="007A5D7A">
        <w:trPr>
          <w:trHeight w:val="167"/>
        </w:trPr>
        <w:tc>
          <w:tcPr>
            <w:tcW w:w="0" w:type="auto"/>
          </w:tcPr>
          <w:p w:rsidR="00BE6314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4007" w:type="dxa"/>
          </w:tcPr>
          <w:p w:rsidR="00BE6314" w:rsidRPr="005208C7" w:rsidRDefault="00045188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Географический атлас</w:t>
            </w:r>
            <w:r w:rsidR="00BE6314"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896" w:type="dxa"/>
          </w:tcPr>
          <w:p w:rsidR="00BE6314" w:rsidRPr="005208C7" w:rsidRDefault="004D1AE8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25.12</w:t>
            </w:r>
          </w:p>
        </w:tc>
        <w:tc>
          <w:tcPr>
            <w:tcW w:w="1045" w:type="dxa"/>
          </w:tcPr>
          <w:p w:rsidR="00BE6314" w:rsidRPr="005208C7" w:rsidRDefault="00BE6314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BE6314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BE6314" w:rsidRPr="005208C7" w:rsidRDefault="00BE6314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BE6314" w:rsidRPr="005208C7" w:rsidRDefault="002C60AA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П.13</w:t>
            </w:r>
          </w:p>
        </w:tc>
      </w:tr>
      <w:tr w:rsidR="00FA0BD7" w:rsidRPr="008454FF" w:rsidTr="007A5D7A">
        <w:trPr>
          <w:trHeight w:val="167"/>
        </w:trPr>
        <w:tc>
          <w:tcPr>
            <w:tcW w:w="0" w:type="auto"/>
          </w:tcPr>
          <w:p w:rsidR="00FA0BD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32</w:t>
            </w:r>
          </w:p>
        </w:tc>
        <w:tc>
          <w:tcPr>
            <w:tcW w:w="4007" w:type="dxa"/>
          </w:tcPr>
          <w:p w:rsidR="00FA0BD7" w:rsidRPr="00045188" w:rsidRDefault="00814FA3" w:rsidP="00045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Использование карт в жизни и хозяйственной деятельности людей</w:t>
            </w:r>
          </w:p>
        </w:tc>
        <w:tc>
          <w:tcPr>
            <w:tcW w:w="896" w:type="dxa"/>
          </w:tcPr>
          <w:p w:rsidR="00FA0BD7" w:rsidRPr="005208C7" w:rsidRDefault="00FA0BD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5" w:type="dxa"/>
          </w:tcPr>
          <w:p w:rsidR="00FA0BD7" w:rsidRPr="005208C7" w:rsidRDefault="000A730A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25.12</w:t>
            </w:r>
          </w:p>
        </w:tc>
        <w:tc>
          <w:tcPr>
            <w:tcW w:w="1355" w:type="dxa"/>
          </w:tcPr>
          <w:p w:rsidR="00FA0BD7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FA0BD7" w:rsidRPr="005208C7" w:rsidRDefault="00FA0BD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FA0BD7" w:rsidRPr="005208C7" w:rsidRDefault="002C60AA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П.14</w:t>
            </w:r>
          </w:p>
        </w:tc>
      </w:tr>
      <w:tr w:rsidR="00AF6EC6" w:rsidRPr="008454FF" w:rsidTr="007A5D7A">
        <w:trPr>
          <w:trHeight w:val="167"/>
        </w:trPr>
        <w:tc>
          <w:tcPr>
            <w:tcW w:w="0" w:type="auto"/>
          </w:tcPr>
          <w:p w:rsidR="00AF6EC6" w:rsidRDefault="00AF6EC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07" w:type="dxa"/>
          </w:tcPr>
          <w:p w:rsidR="00AF6EC6" w:rsidRPr="00AF6EC6" w:rsidRDefault="00AF6EC6" w:rsidP="00FA0B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                        </w:t>
            </w:r>
            <w:r w:rsidRPr="00AF6E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II </w:t>
            </w:r>
            <w:r w:rsidRPr="00AF6E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полугодие</w:t>
            </w:r>
          </w:p>
        </w:tc>
        <w:tc>
          <w:tcPr>
            <w:tcW w:w="896" w:type="dxa"/>
          </w:tcPr>
          <w:p w:rsidR="00AF6EC6" w:rsidRPr="005208C7" w:rsidRDefault="00AF6EC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5" w:type="dxa"/>
          </w:tcPr>
          <w:p w:rsidR="00AF6EC6" w:rsidRDefault="00AF6EC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AF6EC6" w:rsidRDefault="00AF6EC6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8" w:type="dxa"/>
          </w:tcPr>
          <w:p w:rsidR="00AF6EC6" w:rsidRPr="005208C7" w:rsidRDefault="00AF6EC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AF6EC6" w:rsidRDefault="00AF6EC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BE6314" w:rsidRPr="00FA0BD7" w:rsidTr="007A5D7A">
        <w:trPr>
          <w:trHeight w:val="167"/>
        </w:trPr>
        <w:tc>
          <w:tcPr>
            <w:tcW w:w="0" w:type="auto"/>
          </w:tcPr>
          <w:p w:rsidR="00BE6314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4007" w:type="dxa"/>
          </w:tcPr>
          <w:p w:rsidR="00BE6314" w:rsidRDefault="00814FA3" w:rsidP="00FA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Обобщение знаний по теме</w:t>
            </w:r>
            <w:r w:rsidR="002C60A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14FA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«Изображения земной поверхности»</w:t>
            </w:r>
          </w:p>
        </w:tc>
        <w:tc>
          <w:tcPr>
            <w:tcW w:w="896" w:type="dxa"/>
          </w:tcPr>
          <w:p w:rsidR="00BE6314" w:rsidRPr="005208C7" w:rsidRDefault="004D1AE8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13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.01</w:t>
            </w:r>
          </w:p>
        </w:tc>
        <w:tc>
          <w:tcPr>
            <w:tcW w:w="1045" w:type="dxa"/>
          </w:tcPr>
          <w:p w:rsidR="00BE6314" w:rsidRPr="005208C7" w:rsidRDefault="00BE6314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BE6314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BE6314" w:rsidRPr="005208C7" w:rsidRDefault="00BE6314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BE6314" w:rsidRPr="005208C7" w:rsidRDefault="00BE6314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5208C7" w:rsidRPr="005208C7" w:rsidTr="007A5D7A">
        <w:trPr>
          <w:trHeight w:val="167"/>
        </w:trPr>
        <w:tc>
          <w:tcPr>
            <w:tcW w:w="0" w:type="auto"/>
          </w:tcPr>
          <w:p w:rsidR="005208C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4007" w:type="dxa"/>
          </w:tcPr>
          <w:p w:rsidR="00814FA3" w:rsidRDefault="00814FA3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Тестирование</w:t>
            </w: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 теме   </w:t>
            </w:r>
          </w:p>
          <w:p w:rsidR="005208C7" w:rsidRPr="005208C7" w:rsidRDefault="00814FA3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14FA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«Изображения земной </w:t>
            </w:r>
            <w:proofErr w:type="gramStart"/>
            <w:r w:rsidRPr="00814FA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поверхности»</w:t>
            </w: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</w:t>
            </w: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896" w:type="dxa"/>
          </w:tcPr>
          <w:p w:rsidR="005208C7" w:rsidRPr="005208C7" w:rsidRDefault="004D1AE8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15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.01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814FA3" w:rsidRPr="00814FA3" w:rsidTr="007A5D7A">
        <w:trPr>
          <w:trHeight w:val="167"/>
        </w:trPr>
        <w:tc>
          <w:tcPr>
            <w:tcW w:w="0" w:type="auto"/>
          </w:tcPr>
          <w:p w:rsidR="00814FA3" w:rsidRDefault="00814FA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07" w:type="dxa"/>
          </w:tcPr>
          <w:p w:rsidR="00814FA3" w:rsidRPr="00814FA3" w:rsidRDefault="00814FA3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14F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Раздел 3. Земля – планета солнечной системы</w:t>
            </w:r>
          </w:p>
        </w:tc>
        <w:tc>
          <w:tcPr>
            <w:tcW w:w="896" w:type="dxa"/>
          </w:tcPr>
          <w:p w:rsidR="00814FA3" w:rsidRDefault="00814FA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5" w:type="dxa"/>
          </w:tcPr>
          <w:p w:rsidR="00814FA3" w:rsidRPr="005208C7" w:rsidRDefault="00814FA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814FA3" w:rsidRPr="009B6439" w:rsidRDefault="007A5D7A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9B64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9</w:t>
            </w:r>
          </w:p>
        </w:tc>
        <w:tc>
          <w:tcPr>
            <w:tcW w:w="878" w:type="dxa"/>
          </w:tcPr>
          <w:p w:rsidR="00814FA3" w:rsidRPr="005208C7" w:rsidRDefault="00814FA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814FA3" w:rsidRPr="005208C7" w:rsidRDefault="00814FA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4941B7" w:rsidRPr="005208C7" w:rsidTr="007A5D7A">
        <w:trPr>
          <w:trHeight w:val="167"/>
        </w:trPr>
        <w:tc>
          <w:tcPr>
            <w:tcW w:w="0" w:type="auto"/>
          </w:tcPr>
          <w:p w:rsidR="004941B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4007" w:type="dxa"/>
          </w:tcPr>
          <w:p w:rsidR="004941B7" w:rsidRPr="005208C7" w:rsidRDefault="00A971D5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Земля в Солнечной системе</w:t>
            </w:r>
          </w:p>
        </w:tc>
        <w:tc>
          <w:tcPr>
            <w:tcW w:w="896" w:type="dxa"/>
          </w:tcPr>
          <w:p w:rsidR="004941B7" w:rsidRPr="005208C7" w:rsidRDefault="004D1AE8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.01</w:t>
            </w:r>
          </w:p>
        </w:tc>
        <w:tc>
          <w:tcPr>
            <w:tcW w:w="1045" w:type="dxa"/>
          </w:tcPr>
          <w:p w:rsidR="004941B7" w:rsidRPr="005208C7" w:rsidRDefault="004941B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4941B7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4941B7" w:rsidRPr="005208C7" w:rsidRDefault="004941B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4941B7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П.13</w:t>
            </w:r>
          </w:p>
        </w:tc>
      </w:tr>
      <w:tr w:rsidR="002659F5" w:rsidRPr="008454FF" w:rsidTr="007A5D7A">
        <w:trPr>
          <w:trHeight w:val="167"/>
        </w:trPr>
        <w:tc>
          <w:tcPr>
            <w:tcW w:w="0" w:type="auto"/>
          </w:tcPr>
          <w:p w:rsidR="002659F5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36</w:t>
            </w:r>
          </w:p>
        </w:tc>
        <w:tc>
          <w:tcPr>
            <w:tcW w:w="4007" w:type="dxa"/>
          </w:tcPr>
          <w:p w:rsidR="002659F5" w:rsidRPr="005208C7" w:rsidRDefault="00A971D5" w:rsidP="0081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Гипотезы возникновения Земли</w:t>
            </w:r>
          </w:p>
        </w:tc>
        <w:tc>
          <w:tcPr>
            <w:tcW w:w="896" w:type="dxa"/>
          </w:tcPr>
          <w:p w:rsidR="002659F5" w:rsidRPr="005208C7" w:rsidRDefault="004D1AE8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22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.01</w:t>
            </w:r>
          </w:p>
        </w:tc>
        <w:tc>
          <w:tcPr>
            <w:tcW w:w="1045" w:type="dxa"/>
          </w:tcPr>
          <w:p w:rsidR="002659F5" w:rsidRPr="005208C7" w:rsidRDefault="002659F5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2659F5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2659F5" w:rsidRPr="005208C7" w:rsidRDefault="002659F5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2659F5" w:rsidRPr="005208C7" w:rsidRDefault="002C60AA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8</w:t>
            </w:r>
          </w:p>
        </w:tc>
      </w:tr>
      <w:tr w:rsidR="005208C7" w:rsidRPr="005208C7" w:rsidTr="007A5D7A">
        <w:trPr>
          <w:trHeight w:val="167"/>
        </w:trPr>
        <w:tc>
          <w:tcPr>
            <w:tcW w:w="0" w:type="auto"/>
          </w:tcPr>
          <w:p w:rsidR="005208C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37</w:t>
            </w:r>
          </w:p>
        </w:tc>
        <w:tc>
          <w:tcPr>
            <w:tcW w:w="4007" w:type="dxa"/>
          </w:tcPr>
          <w:p w:rsidR="005208C7" w:rsidRPr="005208C7" w:rsidRDefault="00A971D5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Движения Земли</w:t>
            </w:r>
          </w:p>
        </w:tc>
        <w:tc>
          <w:tcPr>
            <w:tcW w:w="896" w:type="dxa"/>
          </w:tcPr>
          <w:p w:rsidR="005208C7" w:rsidRPr="005208C7" w:rsidRDefault="004D1AE8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27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.01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10</w:t>
            </w:r>
          </w:p>
        </w:tc>
      </w:tr>
      <w:tr w:rsidR="00FA0BD7" w:rsidRPr="005208C7" w:rsidTr="007A5D7A">
        <w:trPr>
          <w:trHeight w:val="167"/>
        </w:trPr>
        <w:tc>
          <w:tcPr>
            <w:tcW w:w="0" w:type="auto"/>
          </w:tcPr>
          <w:p w:rsidR="00FA0BD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38</w:t>
            </w:r>
          </w:p>
        </w:tc>
        <w:tc>
          <w:tcPr>
            <w:tcW w:w="4007" w:type="dxa"/>
          </w:tcPr>
          <w:p w:rsidR="00FA0BD7" w:rsidRPr="005208C7" w:rsidRDefault="00A971D5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Географические следствия д</w:t>
            </w:r>
            <w:r w:rsidR="007A5D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вижения Земли вокруг Солнца</w:t>
            </w:r>
          </w:p>
        </w:tc>
        <w:tc>
          <w:tcPr>
            <w:tcW w:w="896" w:type="dxa"/>
          </w:tcPr>
          <w:p w:rsidR="00FA0BD7" w:rsidRPr="005208C7" w:rsidRDefault="004D1AE8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29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.01</w:t>
            </w:r>
          </w:p>
        </w:tc>
        <w:tc>
          <w:tcPr>
            <w:tcW w:w="1045" w:type="dxa"/>
          </w:tcPr>
          <w:p w:rsidR="00FA0BD7" w:rsidRPr="005208C7" w:rsidRDefault="00FA0BD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FA0BD7" w:rsidRPr="005208C7" w:rsidRDefault="00FA0BD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8" w:type="dxa"/>
          </w:tcPr>
          <w:p w:rsidR="00FA0BD7" w:rsidRPr="005208C7" w:rsidRDefault="00FA0BD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FA0BD7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П.1</w:t>
            </w:r>
            <w:r w:rsid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1</w:t>
            </w:r>
          </w:p>
        </w:tc>
      </w:tr>
      <w:tr w:rsidR="005208C7" w:rsidRPr="005208C7" w:rsidTr="007A5D7A">
        <w:trPr>
          <w:trHeight w:val="167"/>
        </w:trPr>
        <w:tc>
          <w:tcPr>
            <w:tcW w:w="0" w:type="auto"/>
          </w:tcPr>
          <w:p w:rsidR="005208C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39</w:t>
            </w:r>
          </w:p>
        </w:tc>
        <w:tc>
          <w:tcPr>
            <w:tcW w:w="4007" w:type="dxa"/>
          </w:tcPr>
          <w:p w:rsidR="005208C7" w:rsidRPr="005208C7" w:rsidRDefault="00A971D5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Неравномерное распределение солнечного света и тепла на поверхности Земли</w:t>
            </w:r>
          </w:p>
        </w:tc>
        <w:tc>
          <w:tcPr>
            <w:tcW w:w="896" w:type="dxa"/>
          </w:tcPr>
          <w:p w:rsidR="005208C7" w:rsidRPr="005208C7" w:rsidRDefault="004D1AE8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03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.02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П.1</w:t>
            </w:r>
            <w:r w:rsid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1</w:t>
            </w:r>
          </w:p>
        </w:tc>
      </w:tr>
      <w:tr w:rsidR="005208C7" w:rsidRPr="005208C7" w:rsidTr="007A5D7A">
        <w:trPr>
          <w:trHeight w:val="167"/>
        </w:trPr>
        <w:tc>
          <w:tcPr>
            <w:tcW w:w="0" w:type="auto"/>
          </w:tcPr>
          <w:p w:rsidR="005208C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4007" w:type="dxa"/>
          </w:tcPr>
          <w:p w:rsidR="005208C7" w:rsidRPr="005208C7" w:rsidRDefault="00A971D5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Пояса освещенности</w:t>
            </w:r>
          </w:p>
        </w:tc>
        <w:tc>
          <w:tcPr>
            <w:tcW w:w="896" w:type="dxa"/>
          </w:tcPr>
          <w:p w:rsidR="005208C7" w:rsidRPr="005208C7" w:rsidRDefault="004D1AE8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05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.02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П.1</w:t>
            </w:r>
            <w:r w:rsid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1</w:t>
            </w:r>
          </w:p>
        </w:tc>
      </w:tr>
      <w:tr w:rsidR="004941B7" w:rsidRPr="008454FF" w:rsidTr="007A5D7A">
        <w:trPr>
          <w:trHeight w:val="167"/>
        </w:trPr>
        <w:tc>
          <w:tcPr>
            <w:tcW w:w="0" w:type="auto"/>
          </w:tcPr>
          <w:p w:rsidR="004941B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41</w:t>
            </w:r>
          </w:p>
        </w:tc>
        <w:tc>
          <w:tcPr>
            <w:tcW w:w="4007" w:type="dxa"/>
          </w:tcPr>
          <w:p w:rsidR="004941B7" w:rsidRPr="005208C7" w:rsidRDefault="004941B7" w:rsidP="0081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A971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Тропики и полярные круги</w:t>
            </w:r>
          </w:p>
        </w:tc>
        <w:tc>
          <w:tcPr>
            <w:tcW w:w="896" w:type="dxa"/>
          </w:tcPr>
          <w:p w:rsidR="004941B7" w:rsidRPr="005208C7" w:rsidRDefault="004D1AE8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.02</w:t>
            </w:r>
          </w:p>
        </w:tc>
        <w:tc>
          <w:tcPr>
            <w:tcW w:w="1045" w:type="dxa"/>
          </w:tcPr>
          <w:p w:rsidR="004941B7" w:rsidRPr="005208C7" w:rsidRDefault="004941B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4941B7" w:rsidRPr="004941B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4941B7" w:rsidRPr="004941B7" w:rsidRDefault="004941B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4941B7" w:rsidRPr="005208C7" w:rsidRDefault="002C60AA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П.1</w:t>
            </w:r>
            <w:r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1</w:t>
            </w:r>
          </w:p>
        </w:tc>
      </w:tr>
      <w:tr w:rsidR="005208C7" w:rsidRPr="005208C7" w:rsidTr="007A5D7A">
        <w:trPr>
          <w:trHeight w:val="167"/>
        </w:trPr>
        <w:tc>
          <w:tcPr>
            <w:tcW w:w="0" w:type="auto"/>
          </w:tcPr>
          <w:p w:rsidR="005208C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42</w:t>
            </w:r>
          </w:p>
        </w:tc>
        <w:tc>
          <w:tcPr>
            <w:tcW w:w="4007" w:type="dxa"/>
          </w:tcPr>
          <w:p w:rsidR="005208C7" w:rsidRPr="005208C7" w:rsidRDefault="00A971D5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Вращение Земли вокруг своей оси</w:t>
            </w:r>
          </w:p>
        </w:tc>
        <w:tc>
          <w:tcPr>
            <w:tcW w:w="896" w:type="dxa"/>
          </w:tcPr>
          <w:p w:rsidR="005208C7" w:rsidRPr="005208C7" w:rsidRDefault="004D1AE8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.02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П.1</w:t>
            </w:r>
            <w:r w:rsid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0</w:t>
            </w:r>
          </w:p>
        </w:tc>
      </w:tr>
      <w:tr w:rsidR="00FA0BD7" w:rsidRPr="008454FF" w:rsidTr="007A5D7A">
        <w:trPr>
          <w:trHeight w:val="167"/>
        </w:trPr>
        <w:tc>
          <w:tcPr>
            <w:tcW w:w="0" w:type="auto"/>
          </w:tcPr>
          <w:p w:rsidR="00FA0BD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43</w:t>
            </w:r>
          </w:p>
        </w:tc>
        <w:tc>
          <w:tcPr>
            <w:tcW w:w="4007" w:type="dxa"/>
          </w:tcPr>
          <w:p w:rsidR="00FA0BD7" w:rsidRPr="005208C7" w:rsidRDefault="00A971D5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Обобщение знаний по теме «Земля -планета солнечной системы»</w:t>
            </w:r>
          </w:p>
        </w:tc>
        <w:tc>
          <w:tcPr>
            <w:tcW w:w="896" w:type="dxa"/>
          </w:tcPr>
          <w:p w:rsidR="00FA0BD7" w:rsidRPr="005208C7" w:rsidRDefault="004D1AE8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17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.02</w:t>
            </w:r>
          </w:p>
        </w:tc>
        <w:tc>
          <w:tcPr>
            <w:tcW w:w="1045" w:type="dxa"/>
          </w:tcPr>
          <w:p w:rsidR="00FA0BD7" w:rsidRPr="005208C7" w:rsidRDefault="00FA0BD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FA0BD7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FA0BD7" w:rsidRPr="00FA0BD7" w:rsidRDefault="00FA0BD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FA0BD7" w:rsidRPr="005208C7" w:rsidRDefault="00FA0BD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5208C7" w:rsidRPr="005208C7" w:rsidTr="007A5D7A">
        <w:trPr>
          <w:trHeight w:val="167"/>
        </w:trPr>
        <w:tc>
          <w:tcPr>
            <w:tcW w:w="0" w:type="auto"/>
          </w:tcPr>
          <w:p w:rsidR="005208C7" w:rsidRPr="009B6439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07" w:type="dxa"/>
          </w:tcPr>
          <w:p w:rsidR="005208C7" w:rsidRPr="009B6439" w:rsidRDefault="009B6439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9B64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Раздел 4. Оболочки земли</w:t>
            </w:r>
          </w:p>
        </w:tc>
        <w:tc>
          <w:tcPr>
            <w:tcW w:w="896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961AA0" w:rsidP="00A97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     25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FA0BD7" w:rsidRPr="005208C7" w:rsidTr="007A5D7A">
        <w:trPr>
          <w:trHeight w:val="167"/>
        </w:trPr>
        <w:tc>
          <w:tcPr>
            <w:tcW w:w="0" w:type="auto"/>
          </w:tcPr>
          <w:p w:rsidR="00FA0BD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44</w:t>
            </w:r>
          </w:p>
        </w:tc>
        <w:tc>
          <w:tcPr>
            <w:tcW w:w="4007" w:type="dxa"/>
          </w:tcPr>
          <w:p w:rsidR="00FA0BD7" w:rsidRPr="005208C7" w:rsidRDefault="009B6439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Литосфера- твердая оболочка Земли</w:t>
            </w:r>
          </w:p>
        </w:tc>
        <w:tc>
          <w:tcPr>
            <w:tcW w:w="896" w:type="dxa"/>
          </w:tcPr>
          <w:p w:rsidR="00FA0BD7" w:rsidRPr="005208C7" w:rsidRDefault="004D1AE8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.02</w:t>
            </w:r>
          </w:p>
        </w:tc>
        <w:tc>
          <w:tcPr>
            <w:tcW w:w="1045" w:type="dxa"/>
          </w:tcPr>
          <w:p w:rsidR="00FA0BD7" w:rsidRPr="005208C7" w:rsidRDefault="00FA0BD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FA0BD7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FA0BD7" w:rsidRPr="005208C7" w:rsidRDefault="00FA0BD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A0BD7" w:rsidRPr="005208C7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21</w:t>
            </w:r>
          </w:p>
        </w:tc>
      </w:tr>
      <w:tr w:rsidR="008454FF" w:rsidRPr="005208C7" w:rsidTr="007A5D7A">
        <w:trPr>
          <w:trHeight w:val="167"/>
        </w:trPr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4007" w:type="dxa"/>
          </w:tcPr>
          <w:p w:rsidR="008454FF" w:rsidRDefault="009B6439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Методы изучения земных глубин</w:t>
            </w:r>
          </w:p>
        </w:tc>
        <w:tc>
          <w:tcPr>
            <w:tcW w:w="896" w:type="dxa"/>
          </w:tcPr>
          <w:p w:rsidR="008454FF" w:rsidRPr="005208C7" w:rsidRDefault="004D1AE8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24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.02</w:t>
            </w:r>
          </w:p>
        </w:tc>
        <w:tc>
          <w:tcPr>
            <w:tcW w:w="1045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8454FF" w:rsidRDefault="008454FF" w:rsidP="008454FF">
            <w:pPr>
              <w:jc w:val="center"/>
            </w:pPr>
            <w:r w:rsidRPr="001B4BA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454FF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21</w:t>
            </w:r>
          </w:p>
        </w:tc>
      </w:tr>
      <w:tr w:rsidR="008454FF" w:rsidRPr="008454FF" w:rsidTr="007A5D7A">
        <w:trPr>
          <w:trHeight w:val="167"/>
        </w:trPr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46</w:t>
            </w:r>
          </w:p>
        </w:tc>
        <w:tc>
          <w:tcPr>
            <w:tcW w:w="4007" w:type="dxa"/>
          </w:tcPr>
          <w:p w:rsidR="008454FF" w:rsidRDefault="009B6439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Внутреннее строение Земли</w:t>
            </w:r>
          </w:p>
        </w:tc>
        <w:tc>
          <w:tcPr>
            <w:tcW w:w="896" w:type="dxa"/>
          </w:tcPr>
          <w:p w:rsidR="008454FF" w:rsidRPr="005208C7" w:rsidRDefault="004D1AE8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26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.02</w:t>
            </w:r>
          </w:p>
        </w:tc>
        <w:tc>
          <w:tcPr>
            <w:tcW w:w="1045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8454FF" w:rsidRDefault="008454FF" w:rsidP="008454FF">
            <w:pPr>
              <w:jc w:val="center"/>
            </w:pPr>
            <w:r w:rsidRPr="001B4BA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8454FF" w:rsidRPr="00F304AC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22</w:t>
            </w:r>
          </w:p>
        </w:tc>
      </w:tr>
      <w:tr w:rsidR="008454FF" w:rsidRPr="008454FF" w:rsidTr="007A5D7A">
        <w:trPr>
          <w:trHeight w:val="167"/>
        </w:trPr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47</w:t>
            </w:r>
          </w:p>
        </w:tc>
        <w:tc>
          <w:tcPr>
            <w:tcW w:w="4007" w:type="dxa"/>
          </w:tcPr>
          <w:p w:rsidR="008454FF" w:rsidRPr="005208C7" w:rsidRDefault="009B6439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Строение земной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коры</w:t>
            </w:r>
            <w:proofErr w:type="spellEnd"/>
          </w:p>
        </w:tc>
        <w:tc>
          <w:tcPr>
            <w:tcW w:w="896" w:type="dxa"/>
          </w:tcPr>
          <w:p w:rsidR="008454FF" w:rsidRPr="005208C7" w:rsidRDefault="004D1AE8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03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.03</w:t>
            </w:r>
          </w:p>
        </w:tc>
        <w:tc>
          <w:tcPr>
            <w:tcW w:w="1045" w:type="dxa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8454FF" w:rsidRDefault="008454FF" w:rsidP="008454FF">
            <w:pPr>
              <w:jc w:val="center"/>
            </w:pPr>
            <w:r w:rsidRPr="001B4BA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8454FF" w:rsidRPr="00F304AC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8454FF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22</w:t>
            </w:r>
          </w:p>
        </w:tc>
      </w:tr>
      <w:tr w:rsidR="005208C7" w:rsidRPr="005208C7" w:rsidTr="007A5D7A">
        <w:trPr>
          <w:trHeight w:val="167"/>
        </w:trPr>
        <w:tc>
          <w:tcPr>
            <w:tcW w:w="0" w:type="auto"/>
          </w:tcPr>
          <w:p w:rsidR="005208C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48</w:t>
            </w:r>
          </w:p>
        </w:tc>
        <w:tc>
          <w:tcPr>
            <w:tcW w:w="4007" w:type="dxa"/>
          </w:tcPr>
          <w:p w:rsidR="005208C7" w:rsidRPr="005208C7" w:rsidRDefault="007F1487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Вещества земной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коры</w:t>
            </w:r>
            <w:proofErr w:type="spellEnd"/>
          </w:p>
        </w:tc>
        <w:tc>
          <w:tcPr>
            <w:tcW w:w="896" w:type="dxa"/>
          </w:tcPr>
          <w:p w:rsidR="005208C7" w:rsidRPr="005208C7" w:rsidRDefault="007604D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05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.03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22</w:t>
            </w:r>
          </w:p>
        </w:tc>
      </w:tr>
      <w:tr w:rsidR="00F304AC" w:rsidRPr="008454FF" w:rsidTr="007A5D7A">
        <w:trPr>
          <w:trHeight w:val="167"/>
        </w:trPr>
        <w:tc>
          <w:tcPr>
            <w:tcW w:w="0" w:type="auto"/>
          </w:tcPr>
          <w:p w:rsidR="00F304AC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49</w:t>
            </w:r>
          </w:p>
        </w:tc>
        <w:tc>
          <w:tcPr>
            <w:tcW w:w="4007" w:type="dxa"/>
          </w:tcPr>
          <w:p w:rsidR="00F304AC" w:rsidRPr="005208C7" w:rsidRDefault="00F304AC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7F1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5208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инералы и </w:t>
            </w:r>
            <w:r w:rsidR="007F1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горные породы</w:t>
            </w:r>
          </w:p>
        </w:tc>
        <w:tc>
          <w:tcPr>
            <w:tcW w:w="896" w:type="dxa"/>
          </w:tcPr>
          <w:p w:rsidR="00F304AC" w:rsidRPr="005208C7" w:rsidRDefault="007604D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.03</w:t>
            </w:r>
          </w:p>
        </w:tc>
        <w:tc>
          <w:tcPr>
            <w:tcW w:w="1045" w:type="dxa"/>
          </w:tcPr>
          <w:p w:rsidR="00F304AC" w:rsidRPr="005208C7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F304AC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F304AC" w:rsidRPr="00F304AC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F304AC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 w:rsid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22</w:t>
            </w:r>
          </w:p>
        </w:tc>
      </w:tr>
      <w:tr w:rsidR="005208C7" w:rsidRPr="00F304AC" w:rsidTr="007A5D7A">
        <w:trPr>
          <w:trHeight w:val="167"/>
        </w:trPr>
        <w:tc>
          <w:tcPr>
            <w:tcW w:w="0" w:type="auto"/>
          </w:tcPr>
          <w:p w:rsidR="005208C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  <w:tc>
          <w:tcPr>
            <w:tcW w:w="4007" w:type="dxa"/>
          </w:tcPr>
          <w:p w:rsidR="005208C7" w:rsidRPr="005208C7" w:rsidRDefault="007F1487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Проявления внутренних и внешних процессов образования рельефа</w:t>
            </w:r>
          </w:p>
        </w:tc>
        <w:tc>
          <w:tcPr>
            <w:tcW w:w="896" w:type="dxa"/>
          </w:tcPr>
          <w:p w:rsidR="005208C7" w:rsidRPr="005208C7" w:rsidRDefault="007604D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.03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F304AC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04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F304AC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П.2</w:t>
            </w:r>
            <w:r w:rsid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3</w:t>
            </w:r>
          </w:p>
        </w:tc>
      </w:tr>
      <w:tr w:rsidR="002659F5" w:rsidRPr="00F304AC" w:rsidTr="007A5D7A">
        <w:trPr>
          <w:trHeight w:val="167"/>
        </w:trPr>
        <w:tc>
          <w:tcPr>
            <w:tcW w:w="0" w:type="auto"/>
          </w:tcPr>
          <w:p w:rsidR="002659F5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51</w:t>
            </w:r>
          </w:p>
        </w:tc>
        <w:tc>
          <w:tcPr>
            <w:tcW w:w="4007" w:type="dxa"/>
          </w:tcPr>
          <w:p w:rsidR="002659F5" w:rsidRPr="005208C7" w:rsidRDefault="007F1487" w:rsidP="005208C7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Движения литосферных плит</w:t>
            </w:r>
          </w:p>
        </w:tc>
        <w:tc>
          <w:tcPr>
            <w:tcW w:w="896" w:type="dxa"/>
          </w:tcPr>
          <w:p w:rsidR="002659F5" w:rsidRPr="005208C7" w:rsidRDefault="007604D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17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.03</w:t>
            </w:r>
          </w:p>
        </w:tc>
        <w:tc>
          <w:tcPr>
            <w:tcW w:w="1045" w:type="dxa"/>
          </w:tcPr>
          <w:p w:rsidR="002659F5" w:rsidRPr="005208C7" w:rsidRDefault="002659F5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2659F5" w:rsidRPr="00F304AC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2659F5" w:rsidRPr="00F304AC" w:rsidRDefault="002659F5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2659F5" w:rsidRPr="005208C7" w:rsidRDefault="002C60AA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23</w:t>
            </w:r>
          </w:p>
        </w:tc>
      </w:tr>
      <w:tr w:rsidR="005208C7" w:rsidRPr="00F304AC" w:rsidTr="007A5D7A">
        <w:trPr>
          <w:trHeight w:val="167"/>
        </w:trPr>
        <w:tc>
          <w:tcPr>
            <w:tcW w:w="0" w:type="auto"/>
          </w:tcPr>
          <w:p w:rsidR="005208C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52</w:t>
            </w:r>
          </w:p>
        </w:tc>
        <w:tc>
          <w:tcPr>
            <w:tcW w:w="4007" w:type="dxa"/>
          </w:tcPr>
          <w:p w:rsidR="005208C7" w:rsidRPr="007F1487" w:rsidRDefault="007F148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F1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Образование вулканов</w:t>
            </w:r>
            <w:r w:rsidR="00822E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причины землетрясений</w:t>
            </w:r>
          </w:p>
        </w:tc>
        <w:tc>
          <w:tcPr>
            <w:tcW w:w="896" w:type="dxa"/>
          </w:tcPr>
          <w:p w:rsidR="005208C7" w:rsidRPr="005208C7" w:rsidRDefault="007604D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.03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П.2</w:t>
            </w:r>
            <w:r w:rsid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3</w:t>
            </w:r>
          </w:p>
        </w:tc>
      </w:tr>
      <w:tr w:rsidR="002659F5" w:rsidRPr="00F304AC" w:rsidTr="007A5D7A">
        <w:trPr>
          <w:trHeight w:val="167"/>
        </w:trPr>
        <w:tc>
          <w:tcPr>
            <w:tcW w:w="0" w:type="auto"/>
          </w:tcPr>
          <w:p w:rsidR="002659F5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53</w:t>
            </w:r>
          </w:p>
        </w:tc>
        <w:tc>
          <w:tcPr>
            <w:tcW w:w="4007" w:type="dxa"/>
          </w:tcPr>
          <w:p w:rsidR="002659F5" w:rsidRPr="005208C7" w:rsidRDefault="00822EE5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Разрушение горных пород и минералов под действием внешних и внутренних процессов.</w:t>
            </w:r>
          </w:p>
        </w:tc>
        <w:tc>
          <w:tcPr>
            <w:tcW w:w="896" w:type="dxa"/>
          </w:tcPr>
          <w:p w:rsidR="002659F5" w:rsidRPr="005208C7" w:rsidRDefault="007604D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31.03</w:t>
            </w:r>
          </w:p>
        </w:tc>
        <w:tc>
          <w:tcPr>
            <w:tcW w:w="1045" w:type="dxa"/>
          </w:tcPr>
          <w:p w:rsidR="002659F5" w:rsidRPr="005208C7" w:rsidRDefault="002659F5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2659F5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2659F5" w:rsidRPr="005208C7" w:rsidRDefault="002659F5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2659F5" w:rsidRPr="005208C7" w:rsidRDefault="007F148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П.22</w:t>
            </w:r>
          </w:p>
        </w:tc>
      </w:tr>
      <w:tr w:rsidR="005208C7" w:rsidRPr="00F304AC" w:rsidTr="007A5D7A">
        <w:trPr>
          <w:trHeight w:val="167"/>
        </w:trPr>
        <w:tc>
          <w:tcPr>
            <w:tcW w:w="0" w:type="auto"/>
          </w:tcPr>
          <w:p w:rsidR="005208C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54</w:t>
            </w:r>
          </w:p>
        </w:tc>
        <w:tc>
          <w:tcPr>
            <w:tcW w:w="4007" w:type="dxa"/>
          </w:tcPr>
          <w:p w:rsidR="005208C7" w:rsidRPr="005208C7" w:rsidRDefault="00822EE5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Формирование рельефа земной поверхности</w:t>
            </w:r>
          </w:p>
        </w:tc>
        <w:tc>
          <w:tcPr>
            <w:tcW w:w="896" w:type="dxa"/>
          </w:tcPr>
          <w:p w:rsidR="005208C7" w:rsidRPr="005208C7" w:rsidRDefault="007604D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02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.04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П.2</w:t>
            </w:r>
            <w:r w:rsid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5</w:t>
            </w:r>
          </w:p>
        </w:tc>
      </w:tr>
      <w:tr w:rsidR="002659F5" w:rsidRPr="00F304AC" w:rsidTr="007A5D7A">
        <w:trPr>
          <w:trHeight w:val="167"/>
        </w:trPr>
        <w:tc>
          <w:tcPr>
            <w:tcW w:w="0" w:type="auto"/>
          </w:tcPr>
          <w:p w:rsidR="002659F5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55</w:t>
            </w:r>
          </w:p>
        </w:tc>
        <w:tc>
          <w:tcPr>
            <w:tcW w:w="4007" w:type="dxa"/>
          </w:tcPr>
          <w:p w:rsidR="002659F5" w:rsidRPr="005208C7" w:rsidRDefault="00822EE5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Рельеф земной поверхности и методы его изучения</w:t>
            </w:r>
          </w:p>
        </w:tc>
        <w:tc>
          <w:tcPr>
            <w:tcW w:w="896" w:type="dxa"/>
          </w:tcPr>
          <w:p w:rsidR="002659F5" w:rsidRPr="005208C7" w:rsidRDefault="007604D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07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.04</w:t>
            </w:r>
          </w:p>
        </w:tc>
        <w:tc>
          <w:tcPr>
            <w:tcW w:w="1045" w:type="dxa"/>
          </w:tcPr>
          <w:p w:rsidR="002659F5" w:rsidRPr="005208C7" w:rsidRDefault="002659F5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2659F5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2659F5" w:rsidRPr="005208C7" w:rsidRDefault="002659F5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2659F5" w:rsidRPr="005208C7" w:rsidRDefault="008454F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П.2</w:t>
            </w:r>
            <w:r w:rsid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6</w:t>
            </w:r>
          </w:p>
        </w:tc>
      </w:tr>
      <w:tr w:rsidR="005208C7" w:rsidRPr="00F304AC" w:rsidTr="007A5D7A">
        <w:trPr>
          <w:trHeight w:val="167"/>
        </w:trPr>
        <w:tc>
          <w:tcPr>
            <w:tcW w:w="0" w:type="auto"/>
          </w:tcPr>
          <w:p w:rsidR="005208C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56</w:t>
            </w:r>
          </w:p>
        </w:tc>
        <w:tc>
          <w:tcPr>
            <w:tcW w:w="4007" w:type="dxa"/>
          </w:tcPr>
          <w:p w:rsidR="007C60A8" w:rsidRPr="004941B7" w:rsidRDefault="007C60A8" w:rsidP="007C6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Практическая работа № 3</w:t>
            </w:r>
            <w:r w:rsidRPr="0049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7C60A8" w:rsidRPr="004941B7" w:rsidRDefault="007C60A8" w:rsidP="007C6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9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Описание горной системы или равнины по физической карте</w:t>
            </w:r>
            <w:r w:rsidRPr="004941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».</w:t>
            </w:r>
          </w:p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96" w:type="dxa"/>
          </w:tcPr>
          <w:p w:rsidR="005208C7" w:rsidRPr="005208C7" w:rsidRDefault="007604DF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09</w:t>
            </w:r>
            <w:r w:rsidR="00AF6E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.04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П.23</w:t>
            </w:r>
          </w:p>
        </w:tc>
      </w:tr>
      <w:tr w:rsidR="002659F5" w:rsidRPr="00F304AC" w:rsidTr="007A5D7A">
        <w:trPr>
          <w:trHeight w:val="167"/>
        </w:trPr>
        <w:tc>
          <w:tcPr>
            <w:tcW w:w="0" w:type="auto"/>
          </w:tcPr>
          <w:p w:rsidR="002659F5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57</w:t>
            </w:r>
          </w:p>
        </w:tc>
        <w:tc>
          <w:tcPr>
            <w:tcW w:w="4007" w:type="dxa"/>
          </w:tcPr>
          <w:p w:rsidR="007C60A8" w:rsidRPr="004941B7" w:rsidRDefault="007C60A8" w:rsidP="007C6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Человек и литосфера</w:t>
            </w:r>
          </w:p>
          <w:p w:rsidR="002659F5" w:rsidRPr="005208C7" w:rsidRDefault="002659F5" w:rsidP="007C60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96" w:type="dxa"/>
          </w:tcPr>
          <w:p w:rsidR="002659F5" w:rsidRPr="005208C7" w:rsidRDefault="001D754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14</w:t>
            </w:r>
            <w:r w:rsidR="00D822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.04</w:t>
            </w:r>
          </w:p>
        </w:tc>
        <w:tc>
          <w:tcPr>
            <w:tcW w:w="1045" w:type="dxa"/>
          </w:tcPr>
          <w:p w:rsidR="002659F5" w:rsidRPr="005208C7" w:rsidRDefault="002659F5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2659F5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2659F5" w:rsidRPr="005208C7" w:rsidRDefault="002659F5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2659F5" w:rsidRPr="005208C7" w:rsidRDefault="002C60AA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</w:t>
            </w:r>
            <w:r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28</w:t>
            </w:r>
          </w:p>
        </w:tc>
      </w:tr>
      <w:tr w:rsidR="00F304AC" w:rsidRPr="008454FF" w:rsidTr="007A5D7A">
        <w:trPr>
          <w:trHeight w:val="167"/>
        </w:trPr>
        <w:tc>
          <w:tcPr>
            <w:tcW w:w="0" w:type="auto"/>
          </w:tcPr>
          <w:p w:rsidR="00F304AC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58</w:t>
            </w:r>
          </w:p>
        </w:tc>
        <w:tc>
          <w:tcPr>
            <w:tcW w:w="4007" w:type="dxa"/>
          </w:tcPr>
          <w:p w:rsidR="00F304AC" w:rsidRPr="004941B7" w:rsidRDefault="007C60A8" w:rsidP="00F30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bookmarkStart w:id="1" w:name="_Hlk175064484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Рельеф дна мирового океана</w:t>
            </w:r>
          </w:p>
          <w:bookmarkEnd w:id="1"/>
          <w:p w:rsidR="00F304AC" w:rsidRPr="005208C7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96" w:type="dxa"/>
          </w:tcPr>
          <w:p w:rsidR="00F304AC" w:rsidRPr="005208C7" w:rsidRDefault="001D754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16</w:t>
            </w:r>
            <w:r w:rsidR="00D822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.04</w:t>
            </w:r>
          </w:p>
        </w:tc>
        <w:tc>
          <w:tcPr>
            <w:tcW w:w="1045" w:type="dxa"/>
          </w:tcPr>
          <w:p w:rsidR="00F304AC" w:rsidRPr="005208C7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F304AC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F304AC" w:rsidRPr="005208C7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F304AC" w:rsidRPr="005208C7" w:rsidRDefault="007C60A8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П.2</w:t>
            </w:r>
            <w:r w:rsid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7</w:t>
            </w:r>
          </w:p>
        </w:tc>
      </w:tr>
      <w:tr w:rsidR="005208C7" w:rsidRPr="005208C7" w:rsidTr="007A5D7A">
        <w:trPr>
          <w:trHeight w:val="167"/>
        </w:trPr>
        <w:tc>
          <w:tcPr>
            <w:tcW w:w="0" w:type="auto"/>
          </w:tcPr>
          <w:p w:rsidR="005208C7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59</w:t>
            </w:r>
          </w:p>
        </w:tc>
        <w:tc>
          <w:tcPr>
            <w:tcW w:w="4007" w:type="dxa"/>
          </w:tcPr>
          <w:p w:rsidR="005208C7" w:rsidRPr="005208C7" w:rsidRDefault="007C60A8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Острова их типы по происхождению</w:t>
            </w:r>
          </w:p>
        </w:tc>
        <w:tc>
          <w:tcPr>
            <w:tcW w:w="896" w:type="dxa"/>
          </w:tcPr>
          <w:p w:rsidR="005208C7" w:rsidRPr="005208C7" w:rsidRDefault="001D754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21</w:t>
            </w:r>
            <w:r w:rsidR="00D822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.04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П.2</w:t>
            </w:r>
            <w:r w:rsidR="002C60AA"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  <w:t>7</w:t>
            </w:r>
          </w:p>
        </w:tc>
      </w:tr>
      <w:tr w:rsidR="00F304AC" w:rsidRPr="005208C7" w:rsidTr="007A5D7A">
        <w:trPr>
          <w:trHeight w:val="167"/>
        </w:trPr>
        <w:tc>
          <w:tcPr>
            <w:tcW w:w="0" w:type="auto"/>
          </w:tcPr>
          <w:p w:rsidR="00F304AC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60</w:t>
            </w:r>
          </w:p>
        </w:tc>
        <w:tc>
          <w:tcPr>
            <w:tcW w:w="4007" w:type="dxa"/>
          </w:tcPr>
          <w:p w:rsidR="00F304AC" w:rsidRPr="005208C7" w:rsidRDefault="00961AA0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Сезонные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изменения</w:t>
            </w:r>
            <w:r w:rsidR="00CB62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B62D0" w:rsidRPr="00CB62D0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  <w:r w:rsidR="00CB62D0" w:rsidRPr="00CB62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Практическая</w:t>
            </w:r>
            <w:proofErr w:type="gramEnd"/>
            <w:r w:rsidR="00CB62D0" w:rsidRPr="00CB62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работа</w:t>
            </w:r>
            <w:r w:rsidR="00CB62D0" w:rsidRPr="00CB62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№4.</w:t>
            </w:r>
            <w:r w:rsidR="00CB62D0" w:rsidRPr="00CB62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«Анализ результатов фенологических наблюдений и наблюдений за погодой»</w:t>
            </w:r>
          </w:p>
        </w:tc>
        <w:tc>
          <w:tcPr>
            <w:tcW w:w="896" w:type="dxa"/>
          </w:tcPr>
          <w:p w:rsidR="00F304AC" w:rsidRPr="005208C7" w:rsidRDefault="001D754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23</w:t>
            </w:r>
            <w:r w:rsidR="00D822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.04</w:t>
            </w:r>
          </w:p>
        </w:tc>
        <w:tc>
          <w:tcPr>
            <w:tcW w:w="1045" w:type="dxa"/>
          </w:tcPr>
          <w:p w:rsidR="00F304AC" w:rsidRPr="005208C7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F304AC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F304AC" w:rsidRPr="005208C7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F304AC" w:rsidRPr="005208C7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F304AC" w:rsidRPr="005208C7" w:rsidTr="007A5D7A">
        <w:trPr>
          <w:trHeight w:val="167"/>
        </w:trPr>
        <w:tc>
          <w:tcPr>
            <w:tcW w:w="0" w:type="auto"/>
          </w:tcPr>
          <w:p w:rsidR="00F304AC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61</w:t>
            </w:r>
          </w:p>
        </w:tc>
        <w:tc>
          <w:tcPr>
            <w:tcW w:w="4007" w:type="dxa"/>
          </w:tcPr>
          <w:p w:rsidR="00F304AC" w:rsidRPr="005208C7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Формы рельефа Липецкой области</w:t>
            </w:r>
          </w:p>
        </w:tc>
        <w:tc>
          <w:tcPr>
            <w:tcW w:w="896" w:type="dxa"/>
          </w:tcPr>
          <w:p w:rsidR="00F304AC" w:rsidRPr="005208C7" w:rsidRDefault="001D754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28.04</w:t>
            </w:r>
          </w:p>
        </w:tc>
        <w:tc>
          <w:tcPr>
            <w:tcW w:w="1045" w:type="dxa"/>
          </w:tcPr>
          <w:p w:rsidR="00F304AC" w:rsidRPr="005208C7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F304AC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F304AC" w:rsidRPr="005208C7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F304AC" w:rsidRPr="005208C7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F304AC" w:rsidRPr="005208C7" w:rsidTr="007A5D7A">
        <w:trPr>
          <w:trHeight w:val="167"/>
        </w:trPr>
        <w:tc>
          <w:tcPr>
            <w:tcW w:w="0" w:type="auto"/>
          </w:tcPr>
          <w:p w:rsidR="00F304AC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4007" w:type="dxa"/>
          </w:tcPr>
          <w:p w:rsidR="00F304AC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Формы рельефа Липецкой области</w:t>
            </w:r>
          </w:p>
        </w:tc>
        <w:tc>
          <w:tcPr>
            <w:tcW w:w="896" w:type="dxa"/>
          </w:tcPr>
          <w:p w:rsidR="00F304AC" w:rsidRPr="005208C7" w:rsidRDefault="001D754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30.04</w:t>
            </w:r>
          </w:p>
        </w:tc>
        <w:tc>
          <w:tcPr>
            <w:tcW w:w="1045" w:type="dxa"/>
          </w:tcPr>
          <w:p w:rsidR="00F304AC" w:rsidRPr="005208C7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F304AC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F304AC" w:rsidRPr="005208C7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F304AC" w:rsidRPr="005208C7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2659F5" w:rsidRPr="005208C7" w:rsidTr="007A5D7A">
        <w:trPr>
          <w:trHeight w:val="167"/>
        </w:trPr>
        <w:tc>
          <w:tcPr>
            <w:tcW w:w="0" w:type="auto"/>
          </w:tcPr>
          <w:p w:rsidR="002659F5" w:rsidRPr="005208C7" w:rsidRDefault="00033E23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63</w:t>
            </w:r>
          </w:p>
        </w:tc>
        <w:tc>
          <w:tcPr>
            <w:tcW w:w="4007" w:type="dxa"/>
          </w:tcPr>
          <w:p w:rsidR="002659F5" w:rsidRDefault="002659F5" w:rsidP="0026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</w:t>
            </w:r>
            <w:r w:rsidRPr="005208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олезные ископаемые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Липецкой области</w:t>
            </w:r>
          </w:p>
        </w:tc>
        <w:tc>
          <w:tcPr>
            <w:tcW w:w="896" w:type="dxa"/>
          </w:tcPr>
          <w:p w:rsidR="002659F5" w:rsidRPr="005208C7" w:rsidRDefault="001D754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05</w:t>
            </w:r>
            <w:r w:rsidR="00D822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.05</w:t>
            </w:r>
          </w:p>
        </w:tc>
        <w:tc>
          <w:tcPr>
            <w:tcW w:w="1045" w:type="dxa"/>
          </w:tcPr>
          <w:p w:rsidR="002659F5" w:rsidRPr="005208C7" w:rsidRDefault="002F73B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07.05</w:t>
            </w:r>
          </w:p>
        </w:tc>
        <w:tc>
          <w:tcPr>
            <w:tcW w:w="1355" w:type="dxa"/>
          </w:tcPr>
          <w:p w:rsidR="002659F5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2659F5" w:rsidRPr="005208C7" w:rsidRDefault="002659F5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2659F5" w:rsidRPr="005208C7" w:rsidRDefault="002659F5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F304AC" w:rsidRPr="008454FF" w:rsidTr="007A5D7A">
        <w:trPr>
          <w:trHeight w:val="167"/>
        </w:trPr>
        <w:tc>
          <w:tcPr>
            <w:tcW w:w="0" w:type="auto"/>
          </w:tcPr>
          <w:p w:rsidR="00F304AC" w:rsidRPr="005208C7" w:rsidRDefault="000D56B9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64</w:t>
            </w:r>
          </w:p>
        </w:tc>
        <w:tc>
          <w:tcPr>
            <w:tcW w:w="4007" w:type="dxa"/>
          </w:tcPr>
          <w:p w:rsidR="00F304AC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Влияние человека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  рельеф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Липецкой области</w:t>
            </w:r>
          </w:p>
        </w:tc>
        <w:tc>
          <w:tcPr>
            <w:tcW w:w="896" w:type="dxa"/>
          </w:tcPr>
          <w:p w:rsidR="00F304AC" w:rsidRPr="005208C7" w:rsidRDefault="002F73B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</w:t>
            </w:r>
            <w:r w:rsidR="006C591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.05</w:t>
            </w:r>
          </w:p>
        </w:tc>
        <w:tc>
          <w:tcPr>
            <w:tcW w:w="1045" w:type="dxa"/>
          </w:tcPr>
          <w:p w:rsidR="00F304AC" w:rsidRPr="005208C7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F304AC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F304AC" w:rsidRPr="005208C7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F304AC" w:rsidRPr="005208C7" w:rsidRDefault="00F304A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5208C7" w:rsidRPr="008454FF" w:rsidTr="007A5D7A">
        <w:trPr>
          <w:trHeight w:val="167"/>
        </w:trPr>
        <w:tc>
          <w:tcPr>
            <w:tcW w:w="0" w:type="auto"/>
          </w:tcPr>
          <w:p w:rsidR="005208C7" w:rsidRPr="005208C7" w:rsidRDefault="000D56B9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65</w:t>
            </w:r>
          </w:p>
        </w:tc>
        <w:tc>
          <w:tcPr>
            <w:tcW w:w="4007" w:type="dxa"/>
          </w:tcPr>
          <w:p w:rsidR="00BE6314" w:rsidRPr="005208C7" w:rsidRDefault="00BE6314" w:rsidP="00BE6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Обобщение знаний по курсу </w:t>
            </w:r>
          </w:p>
          <w:p w:rsidR="005208C7" w:rsidRPr="005208C7" w:rsidRDefault="002370EC" w:rsidP="00BE6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 География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5</w:t>
            </w:r>
            <w:r w:rsidR="00BE6314"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класс»</w:t>
            </w:r>
          </w:p>
        </w:tc>
        <w:tc>
          <w:tcPr>
            <w:tcW w:w="896" w:type="dxa"/>
          </w:tcPr>
          <w:p w:rsidR="005208C7" w:rsidRPr="005208C7" w:rsidRDefault="002F73B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14</w:t>
            </w:r>
            <w:r w:rsidR="00D822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.05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8454FF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5208C7" w:rsidRPr="005208C7" w:rsidTr="007A5D7A">
        <w:trPr>
          <w:trHeight w:val="167"/>
        </w:trPr>
        <w:tc>
          <w:tcPr>
            <w:tcW w:w="0" w:type="auto"/>
          </w:tcPr>
          <w:p w:rsidR="005208C7" w:rsidRPr="005208C7" w:rsidRDefault="000D56B9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66</w:t>
            </w:r>
          </w:p>
        </w:tc>
        <w:tc>
          <w:tcPr>
            <w:tcW w:w="4007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Обобщение знаний по курсу </w:t>
            </w:r>
          </w:p>
          <w:p w:rsidR="005208C7" w:rsidRPr="005208C7" w:rsidRDefault="002370EC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 География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5 </w:t>
            </w:r>
            <w:r w:rsidR="005208C7"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класс»</w:t>
            </w:r>
          </w:p>
        </w:tc>
        <w:tc>
          <w:tcPr>
            <w:tcW w:w="896" w:type="dxa"/>
          </w:tcPr>
          <w:p w:rsidR="005208C7" w:rsidRPr="005208C7" w:rsidRDefault="002F73B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</w:t>
            </w:r>
            <w:r w:rsidR="001D754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.05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5208C7" w:rsidRPr="005208C7" w:rsidTr="007A5D7A">
        <w:trPr>
          <w:trHeight w:val="167"/>
        </w:trPr>
        <w:tc>
          <w:tcPr>
            <w:tcW w:w="0" w:type="auto"/>
          </w:tcPr>
          <w:p w:rsidR="005208C7" w:rsidRPr="005208C7" w:rsidRDefault="000D56B9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67</w:t>
            </w:r>
          </w:p>
        </w:tc>
        <w:tc>
          <w:tcPr>
            <w:tcW w:w="4007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Итоговая контрольная</w:t>
            </w:r>
            <w:r w:rsidR="002370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работа №2 по курсу «География 5</w:t>
            </w: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класс»</w:t>
            </w:r>
          </w:p>
        </w:tc>
        <w:tc>
          <w:tcPr>
            <w:tcW w:w="896" w:type="dxa"/>
          </w:tcPr>
          <w:p w:rsidR="005208C7" w:rsidRPr="005208C7" w:rsidRDefault="002F73B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21</w:t>
            </w:r>
            <w:r w:rsidR="00D822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.05</w:t>
            </w:r>
          </w:p>
        </w:tc>
        <w:tc>
          <w:tcPr>
            <w:tcW w:w="104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ru-RU"/>
              </w:rPr>
            </w:pPr>
          </w:p>
        </w:tc>
      </w:tr>
      <w:tr w:rsidR="005208C7" w:rsidRPr="005208C7" w:rsidTr="007A5D7A">
        <w:trPr>
          <w:trHeight w:val="167"/>
        </w:trPr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68</w:t>
            </w:r>
          </w:p>
        </w:tc>
        <w:tc>
          <w:tcPr>
            <w:tcW w:w="4007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Обобщающее повторение</w:t>
            </w:r>
          </w:p>
        </w:tc>
        <w:tc>
          <w:tcPr>
            <w:tcW w:w="896" w:type="dxa"/>
          </w:tcPr>
          <w:p w:rsidR="005208C7" w:rsidRPr="005208C7" w:rsidRDefault="002F73B6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26</w:t>
            </w:r>
            <w:r w:rsidR="00D822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.05</w:t>
            </w:r>
          </w:p>
        </w:tc>
        <w:tc>
          <w:tcPr>
            <w:tcW w:w="1045" w:type="dxa"/>
          </w:tcPr>
          <w:p w:rsidR="001D7541" w:rsidRDefault="001D754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28.05</w:t>
            </w:r>
          </w:p>
          <w:p w:rsidR="001D7541" w:rsidRPr="005208C7" w:rsidRDefault="001D7541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55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08C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1</w:t>
            </w:r>
          </w:p>
        </w:tc>
        <w:tc>
          <w:tcPr>
            <w:tcW w:w="878" w:type="dxa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5208C7" w:rsidRPr="005208C7" w:rsidRDefault="005208C7" w:rsidP="0052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640E67" w:rsidRDefault="00640E67">
      <w:pPr>
        <w:sectPr w:rsidR="00640E67">
          <w:pgSz w:w="11900" w:h="16840"/>
          <w:pgMar w:top="284" w:right="650" w:bottom="7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B6299" w:rsidRPr="00F56A25" w:rsidRDefault="008B6299">
      <w:pPr>
        <w:rPr>
          <w:lang w:val="ru-RU"/>
        </w:rPr>
      </w:pPr>
    </w:p>
    <w:sectPr w:rsidR="008B6299" w:rsidRPr="00F56A25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724"/>
        </w:tabs>
        <w:ind w:left="1724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EB3273F"/>
    <w:multiLevelType w:val="hybridMultilevel"/>
    <w:tmpl w:val="7AD2503C"/>
    <w:lvl w:ilvl="0" w:tplc="0756E5DA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3E23"/>
    <w:rsid w:val="00034616"/>
    <w:rsid w:val="00045188"/>
    <w:rsid w:val="0006063C"/>
    <w:rsid w:val="000A730A"/>
    <w:rsid w:val="000D56B9"/>
    <w:rsid w:val="0015074B"/>
    <w:rsid w:val="00150A2B"/>
    <w:rsid w:val="001D1BE5"/>
    <w:rsid w:val="001D7541"/>
    <w:rsid w:val="0023012A"/>
    <w:rsid w:val="002370EC"/>
    <w:rsid w:val="002659F5"/>
    <w:rsid w:val="0026658E"/>
    <w:rsid w:val="0029639D"/>
    <w:rsid w:val="002C60AA"/>
    <w:rsid w:val="002F73B6"/>
    <w:rsid w:val="00326F90"/>
    <w:rsid w:val="00327685"/>
    <w:rsid w:val="003E1C6F"/>
    <w:rsid w:val="003E3EC6"/>
    <w:rsid w:val="003E6253"/>
    <w:rsid w:val="003F74D1"/>
    <w:rsid w:val="003F7F0B"/>
    <w:rsid w:val="004941B7"/>
    <w:rsid w:val="00495858"/>
    <w:rsid w:val="004A1FCB"/>
    <w:rsid w:val="004D1AE8"/>
    <w:rsid w:val="004F4281"/>
    <w:rsid w:val="00506FB5"/>
    <w:rsid w:val="005208C7"/>
    <w:rsid w:val="00607B8A"/>
    <w:rsid w:val="006135D3"/>
    <w:rsid w:val="00630115"/>
    <w:rsid w:val="00640E67"/>
    <w:rsid w:val="006C5913"/>
    <w:rsid w:val="00710FB0"/>
    <w:rsid w:val="007441E2"/>
    <w:rsid w:val="007604DF"/>
    <w:rsid w:val="007A5D7A"/>
    <w:rsid w:val="007C60A8"/>
    <w:rsid w:val="007F1487"/>
    <w:rsid w:val="00801867"/>
    <w:rsid w:val="00814FA3"/>
    <w:rsid w:val="00822EE5"/>
    <w:rsid w:val="008454FF"/>
    <w:rsid w:val="008B6299"/>
    <w:rsid w:val="008F5916"/>
    <w:rsid w:val="00961AA0"/>
    <w:rsid w:val="009B4D70"/>
    <w:rsid w:val="009B6439"/>
    <w:rsid w:val="00A330E0"/>
    <w:rsid w:val="00A971D5"/>
    <w:rsid w:val="00AA1D8D"/>
    <w:rsid w:val="00AF6EC6"/>
    <w:rsid w:val="00B45475"/>
    <w:rsid w:val="00B47730"/>
    <w:rsid w:val="00B62C3A"/>
    <w:rsid w:val="00B765D9"/>
    <w:rsid w:val="00BE6314"/>
    <w:rsid w:val="00BF24E1"/>
    <w:rsid w:val="00C8351C"/>
    <w:rsid w:val="00CA55D5"/>
    <w:rsid w:val="00CB0664"/>
    <w:rsid w:val="00CB62D0"/>
    <w:rsid w:val="00CD6D5D"/>
    <w:rsid w:val="00D45DB1"/>
    <w:rsid w:val="00D802A9"/>
    <w:rsid w:val="00D822CC"/>
    <w:rsid w:val="00D901BC"/>
    <w:rsid w:val="00E71161"/>
    <w:rsid w:val="00EE2296"/>
    <w:rsid w:val="00F304AC"/>
    <w:rsid w:val="00F56A25"/>
    <w:rsid w:val="00F72C3F"/>
    <w:rsid w:val="00F75481"/>
    <w:rsid w:val="00FA0BD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098B25"/>
  <w14:defaultImageDpi w14:val="300"/>
  <w15:docId w15:val="{0A4A15B3-D618-48F1-B5CF-ED66AF09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7C60A8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D45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D45D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D76A0CF-0DA1-4393-82F3-3AE2A1D01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21</Pages>
  <Words>4217</Words>
  <Characters>24040</Characters>
  <Application>Microsoft Office Word</Application>
  <DocSecurity>0</DocSecurity>
  <Lines>200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Татьяна</cp:lastModifiedBy>
  <cp:revision>37</cp:revision>
  <cp:lastPrinted>2023-09-21T07:21:00Z</cp:lastPrinted>
  <dcterms:created xsi:type="dcterms:W3CDTF">2023-06-20T08:48:00Z</dcterms:created>
  <dcterms:modified xsi:type="dcterms:W3CDTF">2024-09-20T07:53:00Z</dcterms:modified>
</cp:coreProperties>
</file>